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71919" w14:textId="2FF00532" w:rsidR="00AF3845" w:rsidRPr="006702F7" w:rsidRDefault="000F6A62">
      <w:pPr>
        <w:pStyle w:val="MQTableTitle"/>
      </w:pPr>
      <w:r w:rsidRPr="006702F7">
        <w:t>INTERVIEW</w:t>
      </w:r>
      <w:r w:rsidR="00665520" w:rsidRPr="006702F7">
        <w:t xml:space="preserve"> </w:t>
      </w:r>
      <w:r w:rsidR="00B949EB" w:rsidRPr="006702F7">
        <w:t>EDU3</w:t>
      </w:r>
    </w:p>
    <w:tbl>
      <w:tblPr>
        <w:tblW w:w="10206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9700"/>
      </w:tblGrid>
      <w:tr w:rsidR="00AF3845" w:rsidRPr="006702F7" w14:paraId="2C09AD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AA17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DDE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[0:00:00.0]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BSC: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Let's see if we can see the line where it says / I think now it has started </w:t>
            </w:r>
          </w:p>
        </w:tc>
      </w:tr>
      <w:tr w:rsidR="00AF3845" w:rsidRPr="006702F7" w14:paraId="3510E6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AFF8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991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to record.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So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do you agree with the recording of this session? </w:t>
            </w:r>
          </w:p>
        </w:tc>
      </w:tr>
      <w:tr w:rsidR="00AF3845" w:rsidRPr="006702F7" w14:paraId="145043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52AA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22488" w14:textId="0721CE7F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[0:00:14.0]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Yes, I do. Okay, great.</w:t>
            </w:r>
          </w:p>
        </w:tc>
      </w:tr>
      <w:tr w:rsidR="00AF3845" w:rsidRPr="006702F7" w14:paraId="357B7F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C9F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FED9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[0:00:18.0]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So, then /  It's /  This is how it / we are going to proceed?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So,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I'm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going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50FA5C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26DD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4B1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to ask you a couple of questions. And  then I / you can answer them as / Yeah, </w:t>
            </w:r>
          </w:p>
        </w:tc>
      </w:tr>
      <w:tr w:rsidR="00AF3845" w:rsidRPr="006702F7" w14:paraId="04AF3B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E64B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EEF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yes / Yes, you think you are. If there's something I don't understand, I will </w:t>
            </w:r>
          </w:p>
        </w:tc>
      </w:tr>
      <w:tr w:rsidR="00AF3845" w:rsidRPr="006702F7" w14:paraId="3139F0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A9B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545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just ask another question to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more deeper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into the topic. And, I forgot to ask, </w:t>
            </w:r>
          </w:p>
        </w:tc>
      </w:tr>
      <w:tr w:rsidR="00AF3845" w:rsidRPr="006702F7" w14:paraId="194F6F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5F3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E8C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do you have a piece of paper and a pen with you?</w:t>
            </w:r>
          </w:p>
        </w:tc>
      </w:tr>
      <w:tr w:rsidR="00AF3845" w:rsidRPr="006702F7" w14:paraId="7E3F4D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B598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EFEF" w14:textId="6EDF853E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[0:00:46.6]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26C17D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987B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857E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>[0:00:47.4] BSC. Great</w:t>
            </w:r>
          </w:p>
        </w:tc>
      </w:tr>
      <w:tr w:rsidR="00AF3845" w:rsidRPr="006702F7" w14:paraId="46A8A0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856A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826E" w14:textId="0F135E90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[0:00:48.8]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 got everything ready.</w:t>
            </w:r>
          </w:p>
        </w:tc>
      </w:tr>
      <w:tr w:rsidR="00AF3845" w:rsidRPr="006702F7" w14:paraId="5F5C1F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E0B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DCDC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[0:00:50.8]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 [0:00:51.0] Perfect. Okay, then let's start. What do you think are the prerequisites </w:t>
            </w:r>
          </w:p>
        </w:tc>
      </w:tr>
      <w:tr w:rsidR="00AF3845" w:rsidRPr="006702F7" w14:paraId="5E75C5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6453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2136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for decisions? So, what does it need to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make a decision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?</w:t>
            </w:r>
          </w:p>
        </w:tc>
      </w:tr>
      <w:tr w:rsidR="00AF3845" w:rsidRPr="006702F7" w14:paraId="47D99C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2970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7BA8" w14:textId="552AA8DE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[0:01:06.0]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What we need to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make a decision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? Do you need like more than one alternative </w:t>
            </w:r>
          </w:p>
        </w:tc>
      </w:tr>
      <w:tr w:rsidR="00AF3845" w:rsidRPr="006702F7" w14:paraId="5D740D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0090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6A98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probably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?</w:t>
            </w:r>
          </w:p>
        </w:tc>
      </w:tr>
      <w:tr w:rsidR="00AF3845" w:rsidRPr="006702F7" w14:paraId="72FF83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4C52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031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not a problem, but something that you need to solve or to give an answer to </w:t>
            </w:r>
          </w:p>
        </w:tc>
      </w:tr>
      <w:tr w:rsidR="00AF3845" w:rsidRPr="006702F7" w14:paraId="4C3F33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CCEB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2DDA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it? You know? I mean /</w:t>
            </w:r>
          </w:p>
        </w:tc>
      </w:tr>
      <w:tr w:rsidR="00AF3845" w:rsidRPr="006702F7" w14:paraId="71841B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86A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CEFB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Yeah, it's like, if plan /  If the plan is A, I mean, we can be like B, C or D. </w:t>
            </w:r>
          </w:p>
        </w:tc>
      </w:tr>
      <w:tr w:rsidR="00AF3845" w:rsidRPr="006702F7" w14:paraId="0D03DA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E72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EB4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 mean, we can follow different routes. So, these are the decisions when </w:t>
            </w:r>
          </w:p>
        </w:tc>
      </w:tr>
      <w:tr w:rsidR="00AF3845" w:rsidRPr="006702F7" w14:paraId="239B14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808A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2591" w14:textId="75126181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following a process that is not very (unintelligible)  or very strict. Yes.</w:t>
            </w:r>
          </w:p>
        </w:tc>
      </w:tr>
      <w:tr w:rsidR="00AF3845" w:rsidRPr="006702F7" w14:paraId="6A092F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5B12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9D1F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[0:01:45.0]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Good. Very good. And in your opinion, what are the typical issues or </w:t>
            </w:r>
          </w:p>
        </w:tc>
      </w:tr>
      <w:tr w:rsidR="00AF3845" w:rsidRPr="006702F7" w14:paraId="5EFDB0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A72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67CC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occasions when you and the team of Education for Democracy come together to make </w:t>
            </w:r>
          </w:p>
        </w:tc>
      </w:tr>
      <w:tr w:rsidR="00AF3845" w:rsidRPr="006702F7" w14:paraId="7B330F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E4EF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DC8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a decision? So, what are the typical issues or situations?</w:t>
            </w:r>
          </w:p>
        </w:tc>
      </w:tr>
      <w:tr w:rsidR="00AF3845" w:rsidRPr="006702F7" w14:paraId="45C774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92F8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241EA" w14:textId="0A63FDDC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[0:02:00.2]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We have to make decisions on WHEN to meet. I mean, this is the general /  I </w:t>
            </w:r>
          </w:p>
        </w:tc>
      </w:tr>
      <w:tr w:rsidR="00AF3845" w:rsidRPr="006702F7" w14:paraId="525CB5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C83A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381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mean, in general. And because of the COVID we have to get not just when but how </w:t>
            </w:r>
          </w:p>
        </w:tc>
      </w:tr>
      <w:tr w:rsidR="00AF3845" w:rsidRPr="006702F7" w14:paraId="2D0673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46C7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1159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at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same time.</w:t>
            </w:r>
          </w:p>
        </w:tc>
      </w:tr>
      <w:tr w:rsidR="00AF3845" w:rsidRPr="006702F7" w14:paraId="489CA4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F58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A5146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So, this is one typical /  and at the same time, another issue things were </w:t>
            </w:r>
          </w:p>
        </w:tc>
      </w:tr>
      <w:tr w:rsidR="00AF3845" w:rsidRPr="006702F7" w14:paraId="37DBE2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4141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8ED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planned in advance, but because of the COVID we had to make more decisions like </w:t>
            </w:r>
          </w:p>
        </w:tc>
      </w:tr>
      <w:tr w:rsidR="00AF3845" w:rsidRPr="006702F7" w14:paraId="5179CD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3C1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E846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how to adopt the general guide, the general guidelines to follow like the </w:t>
            </w:r>
          </w:p>
        </w:tc>
      </w:tr>
      <w:tr w:rsidR="00AF3845" w:rsidRPr="006702F7" w14:paraId="3990FE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C04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5295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materials to prepare meetings to have I mean, the different questionnaires to do </w:t>
            </w:r>
          </w:p>
        </w:tc>
      </w:tr>
      <w:tr w:rsidR="00AF3845" w:rsidRPr="006702F7" w14:paraId="217AFC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A783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1E42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with students and teachers in the schools, the schools, who are partners.</w:t>
            </w:r>
          </w:p>
        </w:tc>
      </w:tr>
      <w:tr w:rsidR="00AF3845" w:rsidRPr="006702F7" w14:paraId="2034BA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45FF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13396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So, we had to adapt  in a different way, because as we were not face-to-face, </w:t>
            </w:r>
          </w:p>
        </w:tc>
      </w:tr>
      <w:tr w:rsidR="00AF3845" w:rsidRPr="006702F7" w14:paraId="53DC72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896B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AFF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things should be differently should be done differently. </w:t>
            </w:r>
          </w:p>
        </w:tc>
      </w:tr>
      <w:tr w:rsidR="00AF3845" w:rsidRPr="006702F7" w14:paraId="7086BF4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B8F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3EA0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[0:03:14.6]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And now, you can use your piece of paper and your pen.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what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I </w:t>
            </w:r>
          </w:p>
        </w:tc>
      </w:tr>
      <w:tr w:rsidR="00AF3845" w:rsidRPr="006702F7" w14:paraId="3A159A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D65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0AA6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like you to do is to DRAW the decision-making process as it is now implemented </w:t>
            </w:r>
          </w:p>
        </w:tc>
      </w:tr>
      <w:tr w:rsidR="00AF3845" w:rsidRPr="006702F7" w14:paraId="3DA713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F6A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A9B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in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homeoffice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. </w:t>
            </w:r>
          </w:p>
        </w:tc>
      </w:tr>
      <w:tr w:rsidR="00AF3845" w:rsidRPr="006702F7" w14:paraId="04D3DA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D201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4D173" w14:textId="7DB671DD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[0:03:28.4]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In here in my place of work? </w:t>
            </w:r>
          </w:p>
        </w:tc>
      </w:tr>
      <w:tr w:rsidR="00AF3845" w:rsidRPr="006702F7" w14:paraId="2504EA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3F2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103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[0:03:31.5]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14CED5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009B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0C1FD" w14:textId="075973A9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[0:03:32.5]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In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my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place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?</w:t>
            </w:r>
          </w:p>
        </w:tc>
      </w:tr>
      <w:tr w:rsidR="00AF3845" w:rsidRPr="006702F7" w14:paraId="412082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30A0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335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[0:03:33.4]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 Like right / How is it now during the pandemic conditions?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52B6E4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DE65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643A" w14:textId="3B51FB2C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[0:03:39.7]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There are not / But it's not / Yeah. So / (...)</w:t>
            </w:r>
          </w:p>
        </w:tc>
      </w:tr>
      <w:tr w:rsidR="00AF3845" w:rsidRPr="006702F7" w14:paraId="79310D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983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6DA4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So, for example/ I mean, in one of the processes that is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to,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be in touch with </w:t>
            </w:r>
          </w:p>
        </w:tc>
      </w:tr>
      <w:tr w:rsidR="00AF3845" w:rsidRPr="006702F7" w14:paraId="502E88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A8B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1D17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 school representatives when designing a training. I mean, the / Or the </w:t>
            </w:r>
          </w:p>
        </w:tc>
      </w:tr>
      <w:tr w:rsidR="00AF3845" w:rsidRPr="006702F7" w14:paraId="3D1FA8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7776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CE16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teacher development for us is there are like three moments: beginning of the </w:t>
            </w:r>
          </w:p>
        </w:tc>
      </w:tr>
      <w:tr w:rsidR="00AF3845" w:rsidRPr="006702F7" w14:paraId="3FA88E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44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CCEE" w14:textId="1F0CE133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course, meet, and then (unintelligible). And this, I mean, and this three /</w:t>
            </w:r>
          </w:p>
        </w:tc>
      </w:tr>
      <w:tr w:rsidR="00AF3845" w:rsidRPr="006702F7" w14:paraId="30C500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D1D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F0AF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[0:05:00.7]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 can't see it.</w:t>
            </w:r>
          </w:p>
        </w:tc>
      </w:tr>
      <w:tr w:rsidR="00AF3845" w:rsidRPr="006702F7" w14:paraId="7DA396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96E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321E" w14:textId="327EB286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[0:05:02.0]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Sorry. And these three special moments are face-to-face (unintelligible). </w:t>
            </w:r>
          </w:p>
        </w:tc>
      </w:tr>
      <w:tr w:rsidR="00AF3845" w:rsidRPr="006702F7" w14:paraId="0876B1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DBBC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876E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These here and not face to face anymore. </w:t>
            </w:r>
          </w:p>
        </w:tc>
      </w:tr>
      <w:tr w:rsidR="00AF3845" w:rsidRPr="006702F7" w14:paraId="7BF5A0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046F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FFC7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[0:05:10.1]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I see just half of the page, unfortunately.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If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you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could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put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a </w:t>
            </w:r>
          </w:p>
        </w:tc>
      </w:tr>
      <w:tr w:rsidR="00AF3845" w:rsidRPr="006702F7" w14:paraId="39444E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6447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C542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little bit more up that would be great.</w:t>
            </w:r>
          </w:p>
        </w:tc>
      </w:tr>
      <w:tr w:rsidR="00AF3845" w:rsidRPr="006702F7" w14:paraId="63BC58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1EB5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F5DBF" w14:textId="553DE446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[0:05:17.0]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Okay, yeah.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So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 idea is that this is just one process.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The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idea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of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6D7151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D6F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0267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team being in touch with school. So, before was like visiting face-to-face, just </w:t>
            </w:r>
          </w:p>
        </w:tc>
      </w:tr>
      <w:tr w:rsidR="00AF3845" w:rsidRPr="006702F7" w14:paraId="62D4AC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5DC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82D7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arrange a meeting, an interview with a team and be together and design the </w:t>
            </w:r>
          </w:p>
        </w:tc>
      </w:tr>
      <w:tr w:rsidR="00AF3845" w:rsidRPr="006702F7" w14:paraId="03B12D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299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C81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whole/ Of activities that they / All the needs that they need to pick </w:t>
            </w:r>
          </w:p>
        </w:tc>
      </w:tr>
      <w:tr w:rsidR="00AF3845" w:rsidRPr="006702F7" w14:paraId="54E3F6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F4B5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99488" w14:textId="5953193F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>(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unintelligible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)  out in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training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. </w:t>
            </w:r>
          </w:p>
        </w:tc>
      </w:tr>
      <w:tr w:rsidR="00AF3845" w:rsidRPr="006702F7" w14:paraId="5D4CE6E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557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97C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nowadays, I mean, we have to do it via phone calls, and with video </w:t>
            </w:r>
          </w:p>
        </w:tc>
      </w:tr>
      <w:tr w:rsidR="00AF3845" w:rsidRPr="006702F7" w14:paraId="50833C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8FD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440B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conferencing with Teams or any other platform that we find useful.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But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well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</w:tr>
      <w:tr w:rsidR="00AF3845" w:rsidRPr="006702F7" w14:paraId="7CBF62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C93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0E14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this is one of the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process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.</w:t>
            </w:r>
          </w:p>
        </w:tc>
      </w:tr>
      <w:tr w:rsidR="00AF3845" w:rsidRPr="006702F7" w14:paraId="02550D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0C51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54F6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[0:06:12.9] Regarding to contact with the rest of my team. Again, we try to avoid </w:t>
            </w:r>
          </w:p>
        </w:tc>
      </w:tr>
      <w:tr w:rsidR="00AF3845" w:rsidRPr="006702F7" w14:paraId="7D7563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48A0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EDDF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face-to-face /  I mean, we have meetings, of course. But we try to avoid moving </w:t>
            </w:r>
          </w:p>
        </w:tc>
      </w:tr>
      <w:tr w:rsidR="00AF3845" w:rsidRPr="006702F7" w14:paraId="2A6ACC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719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1A6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from one room to another and visiting. So, we prioritize phone calling or video </w:t>
            </w:r>
          </w:p>
        </w:tc>
      </w:tr>
      <w:tr w:rsidR="00AF3845" w:rsidRPr="006702F7" w14:paraId="6206F1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5678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5F1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conferencing as well. If it were the people who are just next door, do you know </w:t>
            </w:r>
          </w:p>
        </w:tc>
      </w:tr>
      <w:tr w:rsidR="00AF3845" w:rsidRPr="006702F7" w14:paraId="16EBD4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C079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970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what I mean? That's the /  Well, I don't know if I'm answering you the question. </w:t>
            </w:r>
          </w:p>
        </w:tc>
      </w:tr>
      <w:tr w:rsidR="00AF3845" w:rsidRPr="006702F7" w14:paraId="76EFAA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1E38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2317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This is just something very particular, is not very general.</w:t>
            </w:r>
          </w:p>
        </w:tc>
      </w:tr>
      <w:tr w:rsidR="00AF3845" w:rsidRPr="006702F7" w14:paraId="2C5EC1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AF94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A626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[0:06:34.7]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actually, it's too general, what you, you what you draw for me.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0AF699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4CD1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CB70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more about the interaction. Because what I see is the way how it is done /  In </w:t>
            </w:r>
          </w:p>
        </w:tc>
      </w:tr>
      <w:tr w:rsidR="00AF3845" w:rsidRPr="006702F7" w14:paraId="013969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31DC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AEF4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 way of that you have the possibility to go face-to -face and have phone </w:t>
            </w:r>
          </w:p>
        </w:tc>
      </w:tr>
      <w:tr w:rsidR="00AF3845" w:rsidRPr="006702F7" w14:paraId="476429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D6F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0CE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calls and video conferences /  But in your drawing, and / I, unfortunately, </w:t>
            </w:r>
          </w:p>
        </w:tc>
      </w:tr>
      <w:tr w:rsidR="00AF3845" w:rsidRPr="006702F7" w14:paraId="3B21A2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8D5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D264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don't see how, who are the people who are involved. </w:t>
            </w:r>
          </w:p>
        </w:tc>
      </w:tr>
      <w:tr w:rsidR="00AF3845" w:rsidRPr="006702F7" w14:paraId="13289B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3C1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E464" w14:textId="25845AF0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[0:06:59.8]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Ah, okay.</w:t>
            </w:r>
          </w:p>
        </w:tc>
      </w:tr>
      <w:tr w:rsidR="00AF3845" w:rsidRPr="006702F7" w14:paraId="29702D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33F4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FC39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[0:07:00.3]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yeah, how is the communication done there? Yeah, that / If you maybe </w:t>
            </w:r>
          </w:p>
        </w:tc>
      </w:tr>
      <w:tr w:rsidR="00AF3845" w:rsidRPr="006702F7" w14:paraId="1E1AB76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56FA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8A9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could add this that would be great.</w:t>
            </w:r>
          </w:p>
        </w:tc>
      </w:tr>
      <w:tr w:rsidR="00AF3845" w:rsidRPr="006702F7" w14:paraId="098868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AA26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4A41C" w14:textId="08750006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[0:07:07.4]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So, that here means. </w:t>
            </w:r>
          </w:p>
        </w:tc>
      </w:tr>
      <w:tr w:rsidR="00AF3845" w:rsidRPr="006702F7" w14:paraId="5D9A2B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F1C3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F01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[0:07:11.8]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Well, really don't worry, because the  other two ladies, so, Mrs. Mayer and </w:t>
            </w:r>
          </w:p>
        </w:tc>
      </w:tr>
      <w:tr w:rsidR="00AF3845" w:rsidRPr="006702F7" w14:paraId="714323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8D1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C4C2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Mrs. Seybold-Leonhard, they also / They did also completely differently.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So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6E1252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2041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34F3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/ As I said, each of us, we have a different approach to the topic and a </w:t>
            </w:r>
          </w:p>
        </w:tc>
      </w:tr>
      <w:tr w:rsidR="00AF3845" w:rsidRPr="006702F7" w14:paraId="0DD68CF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19B0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9AE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different view. And therefore, everything is very individual. </w:t>
            </w:r>
            <w:r w:rsidRPr="006702F7">
              <w:rPr>
                <w:rFonts w:ascii="Arial" w:eastAsia="Arial" w:hAnsi="Arial" w:cs="Arial"/>
                <w:color w:val="000000"/>
              </w:rPr>
              <w:t>(...)</w:t>
            </w:r>
          </w:p>
        </w:tc>
      </w:tr>
      <w:tr w:rsidR="00AF3845" w:rsidRPr="006702F7" w14:paraId="316896F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9E64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3D46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also, I think / Maybe it's also  the language barrier.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Because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with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2A92FF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52F7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AD3F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other two, I was talking in German, so maybe I was also not very precise when I </w:t>
            </w:r>
          </w:p>
        </w:tc>
      </w:tr>
      <w:tr w:rsidR="00AF3845" w:rsidRPr="006702F7" w14:paraId="478178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912F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D64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was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asking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question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66DE5A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79E8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8D849" w14:textId="7BCB8F9E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[0:07:47.7]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Okay,  yeah. Yeah, I mean, I can't /  Yeah, even for me was like, I didn't </w:t>
            </w:r>
          </w:p>
        </w:tc>
      </w:tr>
      <w:tr w:rsidR="00AF3845" w:rsidRPr="006702F7" w14:paraId="20E0F8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F4B9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5A0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know exactly what you mean. So, the idea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is, if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 process is like one? / (...) </w:t>
            </w:r>
          </w:p>
        </w:tc>
      </w:tr>
      <w:tr w:rsidR="00AF3845" w:rsidRPr="006702F7" w14:paraId="72DBD5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4CF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9ACE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 don't know if you mean that. So that?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So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 idea of /  I mean, I'm not good </w:t>
            </w:r>
          </w:p>
        </w:tc>
      </w:tr>
      <w:tr w:rsidR="00AF3845" w:rsidRPr="006702F7" w14:paraId="5959DA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265F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150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at / The idea of you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have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 team /</w:t>
            </w:r>
          </w:p>
        </w:tc>
      </w:tr>
      <w:tr w:rsidR="00AF3845" w:rsidRPr="006702F7" w14:paraId="015B31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23CB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0557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[0:08:15.1]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Ah, ja. Okay.</w:t>
            </w:r>
          </w:p>
        </w:tc>
      </w:tr>
      <w:tr w:rsidR="00AF3845" w:rsidRPr="006702F7" w14:paraId="3D7417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174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5CE2" w14:textId="15A4E475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[0:08:16.9]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We have to organize, director and consultants. We work together of course. </w:t>
            </w:r>
          </w:p>
        </w:tc>
      </w:tr>
      <w:tr w:rsidR="00AF3845" w:rsidRPr="006702F7" w14:paraId="5936DE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08B3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7AD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then we have regular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meetings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we work again, not just director, we </w:t>
            </w:r>
          </w:p>
        </w:tc>
      </w:tr>
      <w:tr w:rsidR="00AF3845" w:rsidRPr="006702F7" w14:paraId="1D96F6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B30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96B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consultant with consultants and consultants, you know?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Because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have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my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4245AB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819D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5388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colleagues. And depending on what kind of activity I have to work with two </w:t>
            </w:r>
          </w:p>
        </w:tc>
      </w:tr>
      <w:tr w:rsidR="00AF3845" w:rsidRPr="006702F7" w14:paraId="393300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DF9B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0E2A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people or three people or the whole team. You know what I mean?</w:t>
            </w:r>
          </w:p>
        </w:tc>
      </w:tr>
      <w:tr w:rsidR="00AF3845" w:rsidRPr="006702F7" w14:paraId="234B3B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5EE7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9E9C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[0:08:45.4]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597D5B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6C27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3491" w14:textId="48DA806F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[0:08:46.3]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At the same time, we as consultants, okay? We have relationship with the </w:t>
            </w:r>
          </w:p>
        </w:tc>
      </w:tr>
      <w:tr w:rsidR="00AF3845" w:rsidRPr="006702F7" w14:paraId="243677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CC3A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8CD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schools. When I say schools, I mean, different people in the schools, right?</w:t>
            </w:r>
          </w:p>
        </w:tc>
      </w:tr>
      <w:tr w:rsidR="00AF3845" w:rsidRPr="006702F7" w14:paraId="173491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B3AA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6526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[0:08:57.7]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 Okay.</w:t>
            </w:r>
          </w:p>
        </w:tc>
      </w:tr>
      <w:tr w:rsidR="00AF3845" w:rsidRPr="006702F7" w14:paraId="1F56712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62F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8BAF" w14:textId="5825F59A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[0:08:58.9]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 It's just / Even I have to define here a little bit better. Just the idea </w:t>
            </w:r>
          </w:p>
        </w:tc>
      </w:tr>
      <w:tr w:rsidR="00AF3845" w:rsidRPr="006702F7" w14:paraId="0243CD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779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C1CA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of this / Just the representative for the person in charge of designing the </w:t>
            </w:r>
          </w:p>
        </w:tc>
      </w:tr>
      <w:tr w:rsidR="00AF3845" w:rsidRPr="006702F7" w14:paraId="235247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4F56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4EAE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teacher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development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5CFA9D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E546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9212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So, we are in what /  We have contact regularly. Okay? And in this process, we </w:t>
            </w:r>
          </w:p>
        </w:tc>
      </w:tr>
      <w:tr w:rsidR="00AF3845" w:rsidRPr="006702F7" w14:paraId="1D77ACD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B53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9B0FD" w14:textId="650247F4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have document to fill. Documents. This is the process.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(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unintelligible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) </w:t>
            </w:r>
          </w:p>
        </w:tc>
      </w:tr>
      <w:tr w:rsidR="00AF3845" w:rsidRPr="006702F7" w14:paraId="65C4EB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2A5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760B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that means the designed /  The start to follow-up on how things are going.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</w:p>
        </w:tc>
      </w:tr>
      <w:tr w:rsidR="00AF3845" w:rsidRPr="006702F7" w14:paraId="75DA87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2E88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E525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then evaluation. And closing. And / (...). </w:t>
            </w:r>
          </w:p>
        </w:tc>
      </w:tr>
      <w:tr w:rsidR="00AF3845" w:rsidRPr="006702F7" w14:paraId="78D6E7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8074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D1AB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So, the idea of the processes is: We designed together. We start with /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is </w:t>
            </w:r>
          </w:p>
        </w:tc>
      </w:tr>
      <w:tr w:rsidR="00AF3845" w:rsidRPr="006702F7" w14:paraId="5078D4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A021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FFC8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 follow-up session, of course. And then when we're finished.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79C4A0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5CA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854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evaluation of this activity together: Representatives, participants, and we as </w:t>
            </w:r>
          </w:p>
        </w:tc>
      </w:tr>
      <w:tr w:rsidR="00AF3845" w:rsidRPr="006702F7" w14:paraId="6BD362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BDC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41EE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consultants. And then after that: the closing and the sharing of the activity. </w:t>
            </w:r>
          </w:p>
        </w:tc>
      </w:tr>
      <w:tr w:rsidR="00AF3845" w:rsidRPr="006702F7" w14:paraId="581445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0B6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52DA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It's important to share it with the rest of the community via platforms, etc.</w:t>
            </w:r>
          </w:p>
        </w:tc>
      </w:tr>
      <w:tr w:rsidR="00AF3845" w:rsidRPr="006702F7" w14:paraId="2BC286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9C71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8780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[0:10:21.1]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Okay, great. Keep the / Please, keep this in mind, because we're going to </w:t>
            </w:r>
          </w:p>
        </w:tc>
      </w:tr>
      <w:tr w:rsidR="00AF3845" w:rsidRPr="006702F7" w14:paraId="12288E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77F0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0701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talk about this later and more into details.</w:t>
            </w:r>
          </w:p>
        </w:tc>
      </w:tr>
      <w:tr w:rsidR="00AF3845" w:rsidRPr="006702F7" w14:paraId="1F4A20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DF88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3FBA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Okay, for me, now, it's interesting / If you're looking at this decision-making </w:t>
            </w:r>
          </w:p>
        </w:tc>
      </w:tr>
      <w:tr w:rsidR="00AF3845" w:rsidRPr="006702F7" w14:paraId="28E5A0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6E22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EEDC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process, you just draw. Which are the different roles of the people involved?</w:t>
            </w:r>
          </w:p>
        </w:tc>
      </w:tr>
      <w:tr w:rsidR="00AF3845" w:rsidRPr="006702F7" w14:paraId="1B51B6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80E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CE6D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So, for example, there are people who are making the decisions, there are people </w:t>
            </w:r>
          </w:p>
        </w:tc>
      </w:tr>
      <w:tr w:rsidR="00AF3845" w:rsidRPr="006702F7" w14:paraId="5E02AC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5D86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B9FE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who are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analyzing.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As you said, there are people who have a consulting role.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So, </w:t>
            </w:r>
          </w:p>
        </w:tc>
      </w:tr>
      <w:tr w:rsidR="00AF3845" w:rsidRPr="006702F7" w14:paraId="715844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F25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27A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if you could please elaborate a little bit more in the roles existing in this </w:t>
            </w:r>
          </w:p>
        </w:tc>
      </w:tr>
      <w:tr w:rsidR="00AF3845" w:rsidRPr="006702F7" w14:paraId="314DAE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09B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6830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decision-making process? That would be great.</w:t>
            </w:r>
          </w:p>
        </w:tc>
      </w:tr>
      <w:tr w:rsidR="00AF3845" w:rsidRPr="006702F7" w14:paraId="4A7654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4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AC28B" w14:textId="560B5003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[0:10:58.2]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 yeah. Following the process that you mentioned right now?</w:t>
            </w:r>
          </w:p>
        </w:tc>
      </w:tr>
      <w:tr w:rsidR="00AF3845" w:rsidRPr="006702F7" w14:paraId="690876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30B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6A1C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[0:11:02.8] 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Please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4F5060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282E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45EAA" w14:textId="03A8EC55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[0:11:04.0]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So, I mean,  the people involved / I mean, so we have first, the / (...) </w:t>
            </w:r>
          </w:p>
        </w:tc>
      </w:tr>
      <w:tr w:rsidR="00AF3845" w:rsidRPr="006702F7" w14:paraId="59497F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9F7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D38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Someone who / I mean, the authorities / I mean local / I mean, regional </w:t>
            </w:r>
          </w:p>
        </w:tc>
      </w:tr>
      <w:tr w:rsidR="00AF3845" w:rsidRPr="006702F7" w14:paraId="50E584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B265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B98E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authorities, regional educational authorities that designed the first line like </w:t>
            </w:r>
          </w:p>
        </w:tc>
      </w:tr>
      <w:tr w:rsidR="00AF3845" w:rsidRPr="006702F7" w14:paraId="53712F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CC1B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0650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their priorities, you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know?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Priority lines in this particular year.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Let's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say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</w:tr>
      <w:tr w:rsidR="00AF3845" w:rsidRPr="006702F7" w14:paraId="728EBC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795B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870D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there is special need on more technology, for example, this year.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094A0A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422C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9EE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being important this year. Or it's important to promote the use of robotics in </w:t>
            </w:r>
          </w:p>
        </w:tc>
      </w:tr>
      <w:tr w:rsidR="00AF3845" w:rsidRPr="006702F7" w14:paraId="0240B4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77A3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932D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primary school, or the / Well / So, it's like priority lines that every year / I </w:t>
            </w:r>
          </w:p>
        </w:tc>
      </w:tr>
      <w:tr w:rsidR="00AF3845" w:rsidRPr="006702F7" w14:paraId="7AE013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B352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2C08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mean, are more or less the same, but it has a special focus on once in </w:t>
            </w:r>
          </w:p>
        </w:tc>
      </w:tr>
      <w:tr w:rsidR="00AF3845" w:rsidRPr="006702F7" w14:paraId="289500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258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A5D2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particular with more detail. It's more secondary or primary school.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Okay, so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40BF8B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091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6023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have this one. Then, we have technicians that are above us now.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in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1B1F45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D70C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CAFC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kind of hierarchy who again organize extra plans on innovation projects to be </w:t>
            </w:r>
          </w:p>
        </w:tc>
      </w:tr>
      <w:tr w:rsidR="00AF3845" w:rsidRPr="006702F7" w14:paraId="4CC814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19B8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3A8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implemented. Okay. And then, we have our director that, okay, collects and is </w:t>
            </w:r>
          </w:p>
        </w:tc>
      </w:tr>
      <w:tr w:rsidR="00AF3845" w:rsidRPr="006702F7" w14:paraId="611810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DE41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353F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indirect a contact with these technicians and these authorities.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gets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67115D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92C2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0E3D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all this info. And then, every / I mean, beginning of the course and ending on </w:t>
            </w:r>
          </w:p>
        </w:tc>
      </w:tr>
      <w:tr w:rsidR="00AF3845" w:rsidRPr="006702F7" w14:paraId="4689ED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7C82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5BB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the course / For example, we prepare next year plan in June, Mid-June, late June.</w:t>
            </w:r>
          </w:p>
        </w:tc>
      </w:tr>
      <w:tr w:rsidR="00AF3845" w:rsidRPr="006702F7" w14:paraId="41845B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360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A22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So, at that time she is given us some ideas. She, she's a woman. She's given us </w:t>
            </w:r>
          </w:p>
        </w:tc>
      </w:tr>
      <w:tr w:rsidR="00AF3845" w:rsidRPr="006702F7" w14:paraId="171AF9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13E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B8D5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some info about the priority lines.</w:t>
            </w:r>
          </w:p>
        </w:tc>
      </w:tr>
      <w:tr w:rsidR="00AF3845" w:rsidRPr="006702F7" w14:paraId="052800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A753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E838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[0:13:12.6]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Just a little question for my understanding. Is this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is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still part of the </w:t>
            </w:r>
          </w:p>
        </w:tc>
      </w:tr>
      <w:tr w:rsidR="00AF3845" w:rsidRPr="006702F7" w14:paraId="6E2840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BC1E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9957A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project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Education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for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Democracy?</w:t>
            </w:r>
          </w:p>
        </w:tc>
      </w:tr>
      <w:tr w:rsidR="00AF3845" w:rsidRPr="006702F7" w14:paraId="4EB54C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951B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050B7" w14:textId="633757D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[0:13:21.3]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No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. </w:t>
            </w:r>
          </w:p>
        </w:tc>
      </w:tr>
      <w:tr w:rsidR="00AF3845" w:rsidRPr="006702F7" w14:paraId="5F4991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A8A2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2815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[0:13:22.0]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Ah!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Because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/ </w:t>
            </w:r>
          </w:p>
        </w:tc>
      </w:tr>
      <w:tr w:rsidR="00AF3845" w:rsidRPr="006702F7" w14:paraId="4B16AC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E3F1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83FDB" w14:textId="5AEC0D3A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[0:13:24.0]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I'm sorry, sorry. This is just how we work in the teacher training center.</w:t>
            </w:r>
          </w:p>
        </w:tc>
      </w:tr>
      <w:tr w:rsidR="00AF3845" w:rsidRPr="006702F7" w14:paraId="339464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BD4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E497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[0:13:29.4]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for me, it would be interesting if we could stay with the </w:t>
            </w:r>
          </w:p>
        </w:tc>
      </w:tr>
      <w:tr w:rsidR="00AF3845" w:rsidRPr="006702F7" w14:paraId="71FA8D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86ED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0B633" w14:textId="02FD75D6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[0:13:32.6]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AF3845" w:rsidRPr="006702F7" w14:paraId="1D4E11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2D2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A64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project. With your project of Education four Democracy.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Because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have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3F1A11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FB90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AE68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 possibility to better compare the answers.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That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would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help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me.</w:t>
            </w:r>
          </w:p>
        </w:tc>
      </w:tr>
      <w:tr w:rsidR="00AF3845" w:rsidRPr="006702F7" w14:paraId="4181D1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4C46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FAA37" w14:textId="60130562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[0:13:42.2]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Sorry, yeah. Okay. So, in this case, I mean, we have the people involved we </w:t>
            </w:r>
          </w:p>
        </w:tc>
      </w:tr>
      <w:tr w:rsidR="00AF3845" w:rsidRPr="006702F7" w14:paraId="6E17E4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DCE1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8378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have the coordinator, that are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Mrs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/  I mean, are the schooling /  I mean, the </w:t>
            </w:r>
          </w:p>
        </w:tc>
      </w:tr>
      <w:tr w:rsidR="00AF3845" w:rsidRPr="006702F7" w14:paraId="541FDB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32F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8408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teacher training center in Landau, the coordinator Mrs. Sabine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Rohmann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.</w:t>
            </w:r>
          </w:p>
        </w:tc>
      </w:tr>
      <w:tr w:rsidR="00AF3845" w:rsidRPr="006702F7" w14:paraId="692D9B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1A56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8B8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[0:13:58.1]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BSC: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Yeah, I know her.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7EF837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CD01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6DAE5" w14:textId="40D1FEAD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[0:14:00.8]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Yeah. So, of course, we have /  Also, the written project with all the </w:t>
            </w:r>
          </w:p>
        </w:tc>
      </w:tr>
      <w:tr w:rsidR="00AF3845" w:rsidRPr="006702F7" w14:paraId="06C118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6ED9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5C05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details of the objectives, or the people involved and the different steps and </w:t>
            </w:r>
          </w:p>
        </w:tc>
      </w:tr>
      <w:tr w:rsidR="00AF3845" w:rsidRPr="006702F7" w14:paraId="1C53E8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747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E6E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parts to /  That we have to complete. As we mentioned before, there are some </w:t>
            </w:r>
          </w:p>
        </w:tc>
      </w:tr>
      <w:tr w:rsidR="00AF3845" w:rsidRPr="006702F7" w14:paraId="2707CF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C2D0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870B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changes and we have to adapt because of that. We have the coordinators and then </w:t>
            </w:r>
          </w:p>
        </w:tc>
      </w:tr>
      <w:tr w:rsidR="00AF3845" w:rsidRPr="006702F7" w14:paraId="382A0C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3D6D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2DE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we have the different partners.</w:t>
            </w:r>
          </w:p>
        </w:tc>
      </w:tr>
      <w:tr w:rsidR="00AF3845" w:rsidRPr="006702F7" w14:paraId="4ABFB6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452E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D923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then we have partners, that are part of this steering group.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That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/ 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are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 </w:t>
            </w:r>
          </w:p>
        </w:tc>
      </w:tr>
      <w:tr w:rsidR="00AF3845" w:rsidRPr="006702F7" w14:paraId="5BF396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FA6C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8E2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 university, three teacher training centers, plus the NGO.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Lana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/  So, and </w:t>
            </w:r>
          </w:p>
        </w:tc>
      </w:tr>
      <w:tr w:rsidR="00AF3845" w:rsidRPr="006702F7" w14:paraId="1DA4E7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CFF2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43A1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in this steering group and representing each institution, there is a coordinator.</w:t>
            </w:r>
          </w:p>
        </w:tc>
      </w:tr>
      <w:tr w:rsidR="00AF3845" w:rsidRPr="006702F7" w14:paraId="1576A5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E27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36B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Myself, I'm the coordinator for CFIE de Valladolid. But of course, more people </w:t>
            </w:r>
          </w:p>
        </w:tc>
      </w:tr>
      <w:tr w:rsidR="00AF3845" w:rsidRPr="006702F7" w14:paraId="156816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2E19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63CD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working with me. Okay. So, we have that. Together with these partners, we have </w:t>
            </w:r>
          </w:p>
        </w:tc>
      </w:tr>
      <w:tr w:rsidR="00AF3845" w:rsidRPr="006702F7" w14:paraId="302345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369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034B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very important partners that are the schools, school partners again.</w:t>
            </w:r>
          </w:p>
        </w:tc>
      </w:tr>
      <w:tr w:rsidR="00AF3845" w:rsidRPr="006702F7" w14:paraId="3A82BA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0DB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BF2EA" w14:textId="4C842D7F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[0:15:13.6]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Yes (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unintelligible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) </w:t>
            </w:r>
          </w:p>
        </w:tc>
      </w:tr>
      <w:tr w:rsidR="00AF3845" w:rsidRPr="006702F7" w14:paraId="2F27C34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748C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0CB66" w14:textId="2AF8D73D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[0:15:14.6]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(unintelligible)  is basic here. And again, we is / For us, was very </w:t>
            </w:r>
          </w:p>
        </w:tc>
      </w:tr>
      <w:tr w:rsidR="00AF3845" w:rsidRPr="006702F7" w14:paraId="11426A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34C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CD6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important when the coordinator mentioned when they / They were designing this </w:t>
            </w:r>
          </w:p>
        </w:tc>
      </w:tr>
      <w:tr w:rsidR="00AF3845" w:rsidRPr="006702F7" w14:paraId="621428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EC7B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15D46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project even before it was approved. The idea of having Primary School, </w:t>
            </w:r>
          </w:p>
        </w:tc>
      </w:tr>
      <w:tr w:rsidR="00AF3845" w:rsidRPr="006702F7" w14:paraId="3624EB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1AA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AEA2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Secondary Schools and / Yes, to have like / I mean, I know that Education for </w:t>
            </w:r>
          </w:p>
        </w:tc>
      </w:tr>
      <w:tr w:rsidR="00AF3845" w:rsidRPr="006702F7" w14:paraId="41B10F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A1D4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FDB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Democracy /This idea of participation and making decisions is more focused on </w:t>
            </w:r>
          </w:p>
        </w:tc>
      </w:tr>
      <w:tr w:rsidR="00AF3845" w:rsidRPr="006702F7" w14:paraId="3D681E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8BEA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81FC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Secondary School because / I mean, because of the age.</w:t>
            </w:r>
          </w:p>
        </w:tc>
      </w:tr>
      <w:tr w:rsidR="00AF3845" w:rsidRPr="006702F7" w14:paraId="044236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EBC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2BE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[0:15:44.7]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60D663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58B2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970BA" w14:textId="0F6D2E1F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[0:15:45.8]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 students are more used to taking part of being responsible and all that. </w:t>
            </w:r>
          </w:p>
        </w:tc>
      </w:tr>
      <w:tr w:rsidR="00AF3845" w:rsidRPr="006702F7" w14:paraId="0F9A83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3CA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F65A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But in primary school, that is also important because they have to make </w:t>
            </w:r>
          </w:p>
        </w:tc>
      </w:tr>
      <w:tr w:rsidR="00AF3845" w:rsidRPr="006702F7" w14:paraId="3BCC97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9AC6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6CA5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decisions and / And the idea of knowing their rights, that they have some </w:t>
            </w:r>
          </w:p>
        </w:tc>
      </w:tr>
      <w:tr w:rsidR="00AF3845" w:rsidRPr="006702F7" w14:paraId="176870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6E3D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6ED3" w14:textId="70FF995B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obligation at the same time (unintelligible), rights.</w:t>
            </w:r>
          </w:p>
        </w:tc>
      </w:tr>
      <w:tr w:rsidR="00AF3845" w:rsidRPr="006702F7" w14:paraId="41A18A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CC57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F266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so school partners, a steering group, partners that are school partners.</w:t>
            </w:r>
          </w:p>
        </w:tc>
      </w:tr>
      <w:tr w:rsidR="00AF3845" w:rsidRPr="006702F7" w14:paraId="05C577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4A0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4E1C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[0:16:10.1]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Okay, and who's taking the decision in this combination of people?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Who's </w:t>
            </w:r>
          </w:p>
        </w:tc>
      </w:tr>
      <w:tr w:rsidR="00AF3845" w:rsidRPr="006702F7" w14:paraId="248B2B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2F03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6CF4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making the decision at the end?</w:t>
            </w:r>
          </w:p>
        </w:tc>
      </w:tr>
      <w:tr w:rsidR="00AF3845" w:rsidRPr="006702F7" w14:paraId="24CB7A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D51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5214E" w14:textId="0BC82AC3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[0:16:18.8]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Do you mean when it was planned?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Or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right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now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?</w:t>
            </w:r>
          </w:p>
        </w:tc>
      </w:tr>
      <w:tr w:rsidR="00AF3845" w:rsidRPr="006702F7" w14:paraId="5E9324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F314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C30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[0:16:22.7]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right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now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05F7B1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11F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31C3" w14:textId="0D67638B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[0:16:24.0]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Ah, right now. First coordinator establishes / I mean, because she's / Some </w:t>
            </w:r>
          </w:p>
        </w:tc>
      </w:tr>
      <w:tr w:rsidR="00AF3845" w:rsidRPr="006702F7" w14:paraId="1BC3AB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F85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35A7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meetings that we agreed together on / The very first meeting, the kick-off </w:t>
            </w:r>
          </w:p>
        </w:tc>
      </w:tr>
      <w:tr w:rsidR="00AF3845" w:rsidRPr="006702F7" w14:paraId="77C060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5A63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414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meeting / The first meeting was travel / I mean, it was  the first time that we </w:t>
            </w:r>
          </w:p>
        </w:tc>
      </w:tr>
      <w:tr w:rsidR="00AF3845" w:rsidRPr="006702F7" w14:paraId="41EACC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128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EAC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going to meet face-to-face and knew each other with the steering group, of </w:t>
            </w:r>
          </w:p>
        </w:tc>
      </w:tr>
      <w:tr w:rsidR="00AF3845" w:rsidRPr="006702F7" w14:paraId="766A53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AC55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07E4F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course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0E57F6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2598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27ED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then, we were fixing some ideas or even fixing some parts that were </w:t>
            </w:r>
          </w:p>
        </w:tc>
      </w:tr>
      <w:tr w:rsidR="00AF3845" w:rsidRPr="006702F7" w14:paraId="244B120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553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8CA7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important just to know how we were going to implement.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Because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081B2E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E96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E3A3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different countries. And of course, their project is designed, but some aspects </w:t>
            </w:r>
          </w:p>
        </w:tc>
      </w:tr>
      <w:tr w:rsidR="00AF3845" w:rsidRPr="006702F7" w14:paraId="26DA95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A03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BF09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are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not.</w:t>
            </w:r>
          </w:p>
        </w:tc>
      </w:tr>
      <w:tr w:rsidR="00AF3845" w:rsidRPr="006702F7" w14:paraId="491D38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3A30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15BD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As you mentioned, sometimes it's not clear if what you understand exactly what I </w:t>
            </w:r>
          </w:p>
        </w:tc>
      </w:tr>
      <w:tr w:rsidR="00AF3845" w:rsidRPr="006702F7" w14:paraId="09F3AF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68D3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22C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understand. Regarding something that is described.</w:t>
            </w:r>
          </w:p>
        </w:tc>
      </w:tr>
      <w:tr w:rsidR="00AF3845" w:rsidRPr="006702F7" w14:paraId="47CFC3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18E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63F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Okay. So, regarding the plans, dates, etc. The coordinator presents ideas, the </w:t>
            </w:r>
          </w:p>
        </w:tc>
      </w:tr>
      <w:tr w:rsidR="00AF3845" w:rsidRPr="006702F7" w14:paraId="70328E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18E7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44C5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rest of the steering group partners, make suggestions.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For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example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deciding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3C1916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B95C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E8D8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to adapt the project because of the COVID. We were all presenting different </w:t>
            </w:r>
          </w:p>
        </w:tc>
      </w:tr>
      <w:tr w:rsidR="00AF3845" w:rsidRPr="006702F7" w14:paraId="5991E1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0ED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55F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options, okay? And alternatives. And then, after presenting via mail and, and </w:t>
            </w:r>
          </w:p>
        </w:tc>
      </w:tr>
      <w:tr w:rsidR="00AF3845" w:rsidRPr="006702F7" w14:paraId="4A5E21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2FD3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3D3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given the ideas, we had a meeting,  an online meeting again to fix.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to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59088B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09FA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D32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decide what was more workable? What was really more interesting to do?</w:t>
            </w:r>
          </w:p>
        </w:tc>
      </w:tr>
      <w:tr w:rsidR="00AF3845" w:rsidRPr="006702F7" w14:paraId="059AF4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E960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DD03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[0:17:56.3]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Let's please stay on this decision to adapt the project and look a </w:t>
            </w:r>
          </w:p>
        </w:tc>
      </w:tr>
      <w:tr w:rsidR="00AF3845" w:rsidRPr="006702F7" w14:paraId="5CFEE2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3F60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3408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little bit closer here. So, when you /  Yeah, when you decided to change the </w:t>
            </w:r>
          </w:p>
        </w:tc>
      </w:tr>
      <w:tr w:rsidR="00AF3845" w:rsidRPr="006702F7" w14:paraId="73107D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79E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55BD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project, to adapt / Sorry. To adapt the project. Who was  the person  or who was </w:t>
            </w:r>
          </w:p>
        </w:tc>
      </w:tr>
      <w:tr w:rsidR="00AF3845" w:rsidRPr="006702F7" w14:paraId="56F8E5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6AFE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71DA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the group who said, at the end, we are going to do this?</w:t>
            </w:r>
          </w:p>
        </w:tc>
      </w:tr>
      <w:tr w:rsidR="00AF3845" w:rsidRPr="006702F7" w14:paraId="41AC26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B75A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CF47C" w14:textId="295A34DC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[0:18:22.4]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 steering group. At this point, we /  Yes, presented to school.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Of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course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,</w:t>
            </w:r>
          </w:p>
        </w:tc>
      </w:tr>
      <w:tr w:rsidR="00AF3845" w:rsidRPr="006702F7" w14:paraId="7CFA8F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3F1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ABBF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we were in contact with schools. Okay, that we decided that it would be more /  </w:t>
            </w:r>
          </w:p>
        </w:tc>
      </w:tr>
      <w:tr w:rsidR="00AF3845" w:rsidRPr="006702F7" w14:paraId="760EBAD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BDB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5E493" w14:textId="662D984E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 mean, some (unintelligible)  some (unintelligible)  plus some documents that </w:t>
            </w:r>
          </w:p>
        </w:tc>
      </w:tr>
      <w:tr w:rsidR="00AF3845" w:rsidRPr="006702F7" w14:paraId="401468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73A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662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we have to fill in. We're only possible if in face-to-face, together and seeing </w:t>
            </w:r>
          </w:p>
        </w:tc>
      </w:tr>
      <w:tr w:rsidR="00AF3845" w:rsidRPr="006702F7" w14:paraId="5E3CC4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05B4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E054" w14:textId="633321DF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a classroom in, in  proper (unintelligible).</w:t>
            </w:r>
          </w:p>
        </w:tc>
      </w:tr>
      <w:tr w:rsidR="00AF3845" w:rsidRPr="006702F7" w14:paraId="1242042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A99F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7D4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[0:18:49.2]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And was there someone who was preparing the ideas of alternatives </w:t>
            </w:r>
          </w:p>
        </w:tc>
      </w:tr>
      <w:tr w:rsidR="00AF3845" w:rsidRPr="006702F7" w14:paraId="330937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50D7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2D09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what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you can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do to adapt the project? </w:t>
            </w:r>
          </w:p>
        </w:tc>
      </w:tr>
      <w:tr w:rsidR="00AF3845" w:rsidRPr="006702F7" w14:paraId="4FE01B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E927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65ECF" w14:textId="23F1ECAD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[0:19:00.1]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Yeah. I mean, the first person /  I mean, the proposal came from the </w:t>
            </w:r>
          </w:p>
        </w:tc>
      </w:tr>
      <w:tr w:rsidR="00AF3845" w:rsidRPr="006702F7" w14:paraId="55AB90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E1C2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AE97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coordinator. Because the coordinator had to be in touch with the National Agency.</w:t>
            </w:r>
          </w:p>
        </w:tc>
      </w:tr>
      <w:tr w:rsidR="00AF3845" w:rsidRPr="006702F7" w14:paraId="562D7D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9F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9F08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before presenting that they should be in touch / If this was available.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</w:p>
        </w:tc>
      </w:tr>
      <w:tr w:rsidR="00AF3845" w:rsidRPr="006702F7" w14:paraId="051B9D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41B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6057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mean, it was possible of course. As first contact they say it's possible.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2F1157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E2AE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0CD4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have to think about alternatives that / To make it possible and positive for the </w:t>
            </w:r>
          </w:p>
        </w:tc>
      </w:tr>
      <w:tr w:rsidR="00AF3845" w:rsidRPr="006702F7" w14:paraId="2F6B01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295B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7112F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rest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of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us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48F3D8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CEC6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8BD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[0:19:30.4]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And /  Good. Then, I think we should talk about / How you / Or how </w:t>
            </w:r>
          </w:p>
        </w:tc>
      </w:tr>
      <w:tr w:rsidR="00AF3845" w:rsidRPr="006702F7" w14:paraId="32F619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50F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71D26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 coordinators came up with the information. Do you know anything about it? </w:t>
            </w:r>
          </w:p>
        </w:tc>
      </w:tr>
      <w:tr w:rsidR="00AF3845" w:rsidRPr="006702F7" w14:paraId="2EC838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0871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AE036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Like what they did to come up with ideas? To get some ideas about what to do </w:t>
            </w:r>
          </w:p>
        </w:tc>
      </w:tr>
      <w:tr w:rsidR="00AF3845" w:rsidRPr="006702F7" w14:paraId="07B3A6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12C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97D95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afterwards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070A18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5ED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936DB" w14:textId="218D4E96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[0:19:59.7]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Yes. They presented some ideas, and we / The rest of the coordinators from </w:t>
            </w:r>
          </w:p>
        </w:tc>
      </w:tr>
      <w:tr w:rsidR="00AF3845" w:rsidRPr="006702F7" w14:paraId="66BA66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53E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3352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 steering group, we were saying if we agreed or just have doubting more for / </w:t>
            </w:r>
          </w:p>
        </w:tc>
      </w:tr>
      <w:tr w:rsidR="00AF3845" w:rsidRPr="006702F7" w14:paraId="23B06E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97C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AC5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You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know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?</w:t>
            </w:r>
          </w:p>
        </w:tc>
      </w:tr>
      <w:tr w:rsidR="00AF3845" w:rsidRPr="006702F7" w14:paraId="73A9C1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EFD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A9F2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Because, for example, we're preparing like a / Something more special,  like a </w:t>
            </w:r>
          </w:p>
        </w:tc>
      </w:tr>
      <w:tr w:rsidR="00AF3845" w:rsidRPr="006702F7" w14:paraId="6B90A3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E0C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1F78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debate, an online-debate with the students. And some people propose that.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/  </w:t>
            </w:r>
          </w:p>
        </w:tc>
      </w:tr>
      <w:tr w:rsidR="00AF3845" w:rsidRPr="006702F7" w14:paraId="23A3BD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D093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85BB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 idea was perfect but as the students have different ages and levels, it </w:t>
            </w:r>
          </w:p>
        </w:tc>
      </w:tr>
      <w:tr w:rsidR="00AF3845" w:rsidRPr="006702F7" w14:paraId="4D0DA1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CA7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DED8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would not worked properly. Because of you know /  And even if they didn't know </w:t>
            </w:r>
          </w:p>
        </w:tc>
      </w:tr>
      <w:tr w:rsidR="00AF3845" w:rsidRPr="006702F7" w14:paraId="1E35FE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3B3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4261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for / And so, they adapted in a different way just to prepare how they were </w:t>
            </w:r>
          </w:p>
        </w:tc>
      </w:tr>
      <w:tr w:rsidR="00AF3845" w:rsidRPr="006702F7" w14:paraId="7066C4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70E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577E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adapting to the situation. And the different schools were doing similar things </w:t>
            </w:r>
          </w:p>
        </w:tc>
      </w:tr>
      <w:tr w:rsidR="00AF3845" w:rsidRPr="006702F7" w14:paraId="06DFDE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7953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3CB6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in some cases, and not similar cases in / Depending on the  age.</w:t>
            </w:r>
          </w:p>
        </w:tc>
      </w:tr>
      <w:tr w:rsidR="00AF3845" w:rsidRPr="006702F7" w14:paraId="7FD6E9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4B6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2FFA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Yeah, absolutely. It was the different partners were given their ideas to adapt </w:t>
            </w:r>
          </w:p>
        </w:tc>
      </w:tr>
      <w:tr w:rsidR="00AF3845" w:rsidRPr="006702F7" w14:paraId="6DB130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340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95366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that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4BFA10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D35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A79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[0:20:58.9]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do you know, how they were giving the different ideas?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Did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they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for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502BCA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EED7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59D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example, make some kind of cooperation? Like/ I don't know, for example,  like / </w:t>
            </w:r>
          </w:p>
        </w:tc>
      </w:tr>
      <w:tr w:rsidR="00AF3845" w:rsidRPr="006702F7" w14:paraId="0B0FC5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77E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F398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If we would take this online-debate.  That you called Mrs. Mayer and said, "Hey, </w:t>
            </w:r>
          </w:p>
        </w:tc>
      </w:tr>
      <w:tr w:rsidR="00AF3845" w:rsidRPr="006702F7" w14:paraId="5B79C5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427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BE62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what do you think about it? Would your schools also be willing to participate in </w:t>
            </w:r>
          </w:p>
        </w:tc>
      </w:tr>
      <w:tr w:rsidR="00AF3845" w:rsidRPr="006702F7" w14:paraId="2A79A0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CF73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BCD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 online-debate?" Or was it more your own knowledge that you had the feeling? </w:t>
            </w:r>
          </w:p>
        </w:tc>
      </w:tr>
      <w:tr w:rsidR="00AF3845" w:rsidRPr="006702F7" w14:paraId="650A3F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EE64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5D2F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"Okay, I think here in Spain this could work.  And I'm going to present it" Or </w:t>
            </w:r>
          </w:p>
        </w:tc>
      </w:tr>
      <w:tr w:rsidR="00AF3845" w:rsidRPr="006702F7" w14:paraId="156ECD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8E3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46120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was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?</w:t>
            </w:r>
          </w:p>
        </w:tc>
      </w:tr>
      <w:tr w:rsidR="00AF3845" w:rsidRPr="006702F7" w14:paraId="02E1E7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DE51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65EC" w14:textId="0ED31461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[0:21:30.7]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We were discussing this part. I mean, because / I mean, as we have different </w:t>
            </w:r>
          </w:p>
        </w:tc>
      </w:tr>
      <w:tr w:rsidR="00AF3845" w:rsidRPr="006702F7" w14:paraId="38C8C1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838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BD36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natures / And I mean, this were Primary Schools, Secondary Schools,  and even </w:t>
            </w:r>
          </w:p>
        </w:tc>
      </w:tr>
      <w:tr w:rsidR="00AF3845" w:rsidRPr="006702F7" w14:paraId="4B3319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8D00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03E4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some school had got more tradition on participating on debates.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So,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if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they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had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50A76E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60F3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23EF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like different levels / It was like a specific activity. And so, we decided  had </w:t>
            </w:r>
          </w:p>
        </w:tc>
      </w:tr>
      <w:tr w:rsidR="00AF3845" w:rsidRPr="006702F7" w14:paraId="7585DB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4136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10C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to do something more open.</w:t>
            </w:r>
          </w:p>
        </w:tc>
      </w:tr>
      <w:tr w:rsidR="00AF3845" w:rsidRPr="006702F7" w14:paraId="4D10CB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4709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127C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Now recent, people were in that meeting that we had online.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people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23AEA4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ABF4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6E0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giving opinions on that part. And then later via mail.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writing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some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336ECC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90DD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43D4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aspects just to define it in a more proper way.</w:t>
            </w:r>
          </w:p>
        </w:tc>
      </w:tr>
      <w:tr w:rsidR="00AF3845" w:rsidRPr="006702F7" w14:paraId="5E14E7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5FB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6B2C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[0:22:15.7]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And when you had this meeting, did you use any tools to brainstorm to </w:t>
            </w:r>
          </w:p>
        </w:tc>
      </w:tr>
      <w:tr w:rsidR="00AF3845" w:rsidRPr="006702F7" w14:paraId="63516E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DA72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2ED2B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discuss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ideas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?</w:t>
            </w:r>
          </w:p>
        </w:tc>
      </w:tr>
      <w:tr w:rsidR="00AF3845" w:rsidRPr="006702F7" w14:paraId="6FC0AD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BE31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62C3" w14:textId="62FB2F18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[0:22:23.4]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Yes, yes. We had an Etherpad together. And then, different people were </w:t>
            </w:r>
          </w:p>
        </w:tc>
      </w:tr>
      <w:tr w:rsidR="00AF3845" w:rsidRPr="006702F7" w14:paraId="21AACC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5FD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DE6C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writing just to have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an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written / What we were saying.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Because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when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you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say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67F831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ED97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5D4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things, suddenly you forget. So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,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just guess to write it what you were saying. </w:t>
            </w:r>
          </w:p>
        </w:tc>
      </w:tr>
      <w:tr w:rsidR="00AF3845" w:rsidRPr="006702F7" w14:paraId="002166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751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F3A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then, it was the job of  / Later, coordinator just to collect and put these </w:t>
            </w:r>
          </w:p>
        </w:tc>
      </w:tr>
      <w:tr w:rsidR="00AF3845" w:rsidRPr="006702F7" w14:paraId="7DF495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5C50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059A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things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in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order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063DFC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9E7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82C7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[0:22:51.8]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BSC: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nowadays, in the project, what kind of medias do you use to support </w:t>
            </w:r>
          </w:p>
        </w:tc>
      </w:tr>
      <w:tr w:rsidR="00AF3845" w:rsidRPr="006702F7" w14:paraId="4ECE3B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A6FE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7436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your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communication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?</w:t>
            </w:r>
          </w:p>
        </w:tc>
      </w:tr>
      <w:tr w:rsidR="00AF3845" w:rsidRPr="006702F7" w14:paraId="061B9F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E398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2C710" w14:textId="1B4BAC9D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[0:22:58.6]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We're keeping using this / I mean,  Etherpad to write ideas.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use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some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25052B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95F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3A0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boards when collecting something more graphic, for example.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use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a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whiteboard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</w:tr>
      <w:tr w:rsidR="00AF3845" w:rsidRPr="006702F7" w14:paraId="1F3031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3404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6809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 digital whiteboard. And we have also worked in breakout rooms.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Just like </w:t>
            </w:r>
          </w:p>
        </w:tc>
      </w:tr>
      <w:tr w:rsidR="00AF3845" w:rsidRPr="006702F7" w14:paraId="3DCD54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5529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DAF5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having immediately a group of four people. And then moving these four people </w:t>
            </w:r>
          </w:p>
        </w:tc>
      </w:tr>
      <w:tr w:rsidR="00AF3845" w:rsidRPr="006702F7" w14:paraId="5B7153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F868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93EF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with another four like a jig saw. And then come back with some kind of agreement </w:t>
            </w:r>
          </w:p>
        </w:tc>
      </w:tr>
      <w:tr w:rsidR="00AF3845" w:rsidRPr="006702F7" w14:paraId="600582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1654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669C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or comments that we've been doing in this small groups.</w:t>
            </w:r>
          </w:p>
        </w:tc>
      </w:tr>
      <w:tr w:rsidR="00AF3845" w:rsidRPr="006702F7" w14:paraId="656280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3254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AB01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[0:23:34.3]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Ah!</w:t>
            </w:r>
          </w:p>
        </w:tc>
      </w:tr>
      <w:tr w:rsidR="00AF3845" w:rsidRPr="006702F7" w14:paraId="487F81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85C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4604F" w14:textId="7C1445AD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[0:23:35.7]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Especially when we've been together with the school that said / That means </w:t>
            </w:r>
          </w:p>
        </w:tc>
      </w:tr>
      <w:tr w:rsidR="00AF3845" w:rsidRPr="006702F7" w14:paraId="764ED6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FA96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04E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that is there a lot of people.</w:t>
            </w:r>
          </w:p>
        </w:tc>
      </w:tr>
      <w:tr w:rsidR="00AF3845" w:rsidRPr="006702F7" w14:paraId="436087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A424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E5D5C" w14:textId="4FD98F69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[0:23:40.4]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 (laughing) Yeah, I see it.</w:t>
            </w:r>
          </w:p>
        </w:tc>
      </w:tr>
      <w:tr w:rsidR="00AF3845" w:rsidRPr="006702F7" w14:paraId="744889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49D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AF72" w14:textId="1C02B8A5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[0:23:41.5]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Yes /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/</w:t>
            </w:r>
          </w:p>
        </w:tc>
      </w:tr>
      <w:tr w:rsidR="00AF3845" w:rsidRPr="006702F7" w14:paraId="5EF301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7FD2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B0A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[0:23:43.2]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Then, I mean, let me think about it.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Because,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 was switching a </w:t>
            </w:r>
          </w:p>
        </w:tc>
      </w:tr>
      <w:tr w:rsidR="00AF3845" w:rsidRPr="006702F7" w14:paraId="1A201F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E17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D86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little bit the questions. Because it just / It was convenient to do it.</w:t>
            </w:r>
          </w:p>
        </w:tc>
      </w:tr>
      <w:tr w:rsidR="00AF3845" w:rsidRPr="006702F7" w14:paraId="701C9B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6A8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0E84C" w14:textId="4E370789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[0:24:00.0]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AF3845" w:rsidRPr="006702F7" w14:paraId="69F019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7191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C5A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[0:24:00.6]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In order to not be repetitive. So, when you were discussing these ideas, </w:t>
            </w:r>
          </w:p>
        </w:tc>
      </w:tr>
      <w:tr w:rsidR="00AF3845" w:rsidRPr="006702F7" w14:paraId="3CD644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8121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BCCA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 different ones. Did / Yeah. How did you do it?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Was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a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presentation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? </w:t>
            </w:r>
          </w:p>
        </w:tc>
      </w:tr>
      <w:tr w:rsidR="00AF3845" w:rsidRPr="006702F7" w14:paraId="0EAA48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E168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2E57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Were the people just talking? I mean, okay, you said that you used this Etherpad.</w:t>
            </w:r>
          </w:p>
        </w:tc>
      </w:tr>
      <w:tr w:rsidR="00AF3845" w:rsidRPr="006702F7" w14:paraId="00E2D2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EA79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FC77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But yeah, in general, I was curious if it was only this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Ehterpad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or if there </w:t>
            </w:r>
          </w:p>
        </w:tc>
      </w:tr>
      <w:tr w:rsidR="00AF3845" w:rsidRPr="006702F7" w14:paraId="040B68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0352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4E8F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was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also some different methods to  present the ideas?</w:t>
            </w:r>
          </w:p>
        </w:tc>
      </w:tr>
      <w:tr w:rsidR="00AF3845" w:rsidRPr="006702F7" w14:paraId="1CC2BD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06A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30279" w14:textId="2B12E4FA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[0:24:32.0]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we follow and  / Some questions that we had prepared in advance from </w:t>
            </w:r>
          </w:p>
        </w:tc>
      </w:tr>
      <w:tr w:rsidR="00AF3845" w:rsidRPr="006702F7" w14:paraId="4C0BAE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8B6F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F285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 program for that meeting. So, if it was one day, or for example, the last </w:t>
            </w:r>
          </w:p>
        </w:tc>
      </w:tr>
      <w:tr w:rsidR="00AF3845" w:rsidRPr="006702F7" w14:paraId="2334D9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9D2B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09D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one, it was just one day. But the previous one, it was three days and in </w:t>
            </w:r>
          </w:p>
        </w:tc>
      </w:tr>
      <w:tr w:rsidR="00AF3845" w:rsidRPr="006702F7" w14:paraId="6A1100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31C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AFF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different moments of the day. And then we have the agenda, we have the plan. </w:t>
            </w:r>
            <w:r w:rsidRPr="006702F7">
              <w:rPr>
                <w:rFonts w:ascii="Arial" w:eastAsia="Arial" w:hAnsi="Arial" w:cs="Arial"/>
                <w:color w:val="000000"/>
              </w:rPr>
              <w:t>And,</w:t>
            </w:r>
          </w:p>
        </w:tc>
      </w:tr>
      <w:tr w:rsidR="00AF3845" w:rsidRPr="006702F7" w14:paraId="19D4B3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8A8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7DB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for example, if it was related to Edu4democracy and Europe, how /  The school </w:t>
            </w:r>
          </w:p>
        </w:tc>
      </w:tr>
      <w:tr w:rsidR="00AF3845" w:rsidRPr="006702F7" w14:paraId="574B0E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9610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AEDA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in Germany that is a kind of leader / I mean, is a real leader on that.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4D63C0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7B6D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564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following this framework  for Eu4democracy and how to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implemented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it?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so,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4396EC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FF5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4D1F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have like a previous reading on basic points of that. And one of these teachers </w:t>
            </w:r>
          </w:p>
        </w:tc>
      </w:tr>
      <w:tr w:rsidR="00AF3845" w:rsidRPr="006702F7" w14:paraId="520AB1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0D3D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C133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made a presentation with the basic line, guidelines.</w:t>
            </w:r>
          </w:p>
        </w:tc>
      </w:tr>
      <w:tr w:rsidR="00AF3845" w:rsidRPr="006702F7" w14:paraId="626569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1DB2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06CA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[0:25:31.5]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Ah!</w:t>
            </w:r>
          </w:p>
        </w:tc>
      </w:tr>
      <w:tr w:rsidR="00AF3845" w:rsidRPr="006702F7" w14:paraId="2D40C4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B32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9B2E4" w14:textId="533CE729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[0:25:32.8]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Later, we had a meeting, I mean, in breakout rooms.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Like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answering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basic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595F40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C2E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1CB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questions related to that: How to implement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it?,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How  to put it into practice? </w:t>
            </w:r>
          </w:p>
        </w:tc>
      </w:tr>
      <w:tr w:rsidR="00AF3845" w:rsidRPr="006702F7" w14:paraId="5FC15F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6A11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B3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(questions) / Even some questions that might arise.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after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watching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3353BE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86C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5247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this presentations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or reading the basic guidelines.</w:t>
            </w:r>
          </w:p>
        </w:tc>
      </w:tr>
      <w:tr w:rsidR="00AF3845" w:rsidRPr="006702F7" w14:paraId="4D51DE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D3C8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7317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[0:25:58.2]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And yeah / So, I'm still wondering how you made the final decision to </w:t>
            </w:r>
          </w:p>
        </w:tc>
      </w:tr>
      <w:tr w:rsidR="00AF3845" w:rsidRPr="006702F7" w14:paraId="0A3C62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2A64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C55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choose the alternative to do this online project. So, I wonder, how was / How </w:t>
            </w:r>
          </w:p>
        </w:tc>
      </w:tr>
      <w:tr w:rsidR="00AF3845" w:rsidRPr="006702F7" w14:paraId="7B7310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74A4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74B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did the decision process work? Then, was it some? / Only one person for example, </w:t>
            </w:r>
          </w:p>
        </w:tc>
      </w:tr>
      <w:tr w:rsidR="00AF3845" w:rsidRPr="006702F7" w14:paraId="430DE1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E7DD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E7E3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who decided it? Was it the majority who decided it? Or was it maybe the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consense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</w:t>
            </w:r>
          </w:p>
        </w:tc>
      </w:tr>
      <w:tr w:rsidR="00AF3845" w:rsidRPr="006702F7" w14:paraId="168310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FF21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7B4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and everyone needs to agree?</w:t>
            </w:r>
          </w:p>
        </w:tc>
      </w:tr>
      <w:tr w:rsidR="00AF3845" w:rsidRPr="006702F7" w14:paraId="10C2A9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FEE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CB0AD" w14:textId="7121D4CC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[0:26:34.5]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Yeah. Yeah, the beginning / I mean, because at the beginning, it was like, </w:t>
            </w:r>
          </w:p>
        </w:tc>
      </w:tr>
      <w:tr w:rsidR="00AF3845" w:rsidRPr="006702F7" w14:paraId="67CABA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BC5B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31C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we all / Something that I forgot and it's very important.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all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partners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</w:tr>
      <w:tr w:rsidR="00AF3845" w:rsidRPr="006702F7" w14:paraId="75D985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C684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A4F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really wanted  to have this project. If we had like half saying, "Well, it's not </w:t>
            </w:r>
          </w:p>
        </w:tc>
      </w:tr>
      <w:tr w:rsidR="00AF3845" w:rsidRPr="006702F7" w14:paraId="136B53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0F7F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A9C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going to work."/ I mean,  it's / You know? The situation is very / I mean, it's </w:t>
            </w:r>
          </w:p>
        </w:tc>
      </w:tr>
      <w:tr w:rsidR="00AF3845" w:rsidRPr="006702F7" w14:paraId="3303EF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33ED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89B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not the best way to do it. It's not the way it was designed, it was thought.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But </w:t>
            </w:r>
          </w:p>
        </w:tc>
      </w:tr>
      <w:tr w:rsidR="00AF3845" w:rsidRPr="006702F7" w14:paraId="137B8D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E510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841A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we decided that we could follow on that and adapted. We all agreed that / I mean,</w:t>
            </w:r>
          </w:p>
        </w:tc>
      </w:tr>
      <w:tr w:rsidR="00AF3845" w:rsidRPr="006702F7" w14:paraId="667F19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DBB2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0B15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 coordinator, Mrs. Sabine,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Rohmann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, and Sabine Seybold just presented / I </w:t>
            </w:r>
          </w:p>
        </w:tc>
      </w:tr>
      <w:tr w:rsidR="00AF3845" w:rsidRPr="006702F7" w14:paraId="3B2D49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3393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6B7F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mean, asked this question to all of us. I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mean, if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 partners didn't want to </w:t>
            </w:r>
          </w:p>
        </w:tc>
      </w:tr>
      <w:tr w:rsidR="00AF3845" w:rsidRPr="006702F7" w14:paraId="7AC023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96A2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A335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carry on with that / I mean, it was perfect. I mean, you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know?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Because we have </w:t>
            </w:r>
          </w:p>
        </w:tc>
      </w:tr>
      <w:tr w:rsidR="00AF3845" w:rsidRPr="006702F7" w14:paraId="615749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1238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BDDC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to adapt it.  No traveling, no visiting  the real places. And so that was the </w:t>
            </w:r>
          </w:p>
        </w:tc>
      </w:tr>
      <w:tr w:rsidR="00AF3845" w:rsidRPr="006702F7" w14:paraId="20AD15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5F2C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022A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first part. We agreed. So, after agreeing that we could</w:t>
            </w:r>
          </w:p>
        </w:tc>
      </w:tr>
      <w:tr w:rsidR="00AF3845" w:rsidRPr="006702F7" w14:paraId="0F7797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5D84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7FA3B" w14:textId="689884CF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[0:27:34.7]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 find out / </w:t>
            </w:r>
          </w:p>
        </w:tc>
      </w:tr>
      <w:tr w:rsidR="00AF3845" w:rsidRPr="006702F7" w14:paraId="012503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4A2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638F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6702F7">
              <w:rPr>
                <w:rFonts w:ascii="Arial" w:eastAsia="Arial" w:hAnsi="Arial" w:cs="Arial"/>
                <w:color w:val="000000"/>
              </w:rPr>
              <w:t>And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0C3F50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3105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6120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[0:27:36.0]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did you agree? Did you? /I don't know. Did you write it in the chat?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"Yes. </w:t>
            </w:r>
          </w:p>
        </w:tc>
      </w:tr>
      <w:tr w:rsidR="00AF3845" w:rsidRPr="006702F7" w14:paraId="65890C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B10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0FA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 think it's a good idea" Or how was it?</w:t>
            </w:r>
          </w:p>
        </w:tc>
      </w:tr>
      <w:tr w:rsidR="00AF3845" w:rsidRPr="006702F7" w14:paraId="7DBE60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3353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E4A8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Sorry, I have to ask you a little bit. </w:t>
            </w:r>
          </w:p>
        </w:tc>
      </w:tr>
      <w:tr w:rsidR="00AF3845" w:rsidRPr="006702F7" w14:paraId="7C432C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2B70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B5E7" w14:textId="3396896F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[0:27:43.7]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. </w:t>
            </w:r>
          </w:p>
        </w:tc>
      </w:tr>
      <w:tr w:rsidR="00AF3845" w:rsidRPr="006702F7" w14:paraId="078E15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AF17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175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[0:27:44.1]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It was to make you aware that. I really, I was not there.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so 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don't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338C31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4D1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5293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have an idea on how it works.</w:t>
            </w:r>
          </w:p>
        </w:tc>
      </w:tr>
      <w:tr w:rsidR="00AF3845" w:rsidRPr="006702F7" w14:paraId="1BBE28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41B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B7D99" w14:textId="2E6E321D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[0:27:51.2]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of course. No, it was /  I mean, we were / Let's say, we were just the </w:t>
            </w:r>
          </w:p>
        </w:tc>
      </w:tr>
      <w:tr w:rsidR="00AF3845" w:rsidRPr="006702F7" w14:paraId="04F217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83F2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CDB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leaders first. And then, of course, we have to ask  the schools.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</w:tr>
      <w:tr w:rsidR="00AF3845" w:rsidRPr="006702F7" w14:paraId="3DEEF1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8C04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55947" w14:textId="1BDDCB20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(unintelligible) some  important part. And so, we just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was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like, in an informal </w:t>
            </w:r>
          </w:p>
        </w:tc>
      </w:tr>
      <w:tr w:rsidR="00AF3845" w:rsidRPr="006702F7" w14:paraId="1E34A7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F2CC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7A7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way. We were in one the chat. And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so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we say like, </w:t>
            </w:r>
          </w:p>
        </w:tc>
      </w:tr>
      <w:tr w:rsidR="00AF3845" w:rsidRPr="006702F7" w14:paraId="1391BD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7BCA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D7D6F" w14:textId="1BA5BB81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[0:28:06.8]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 "Okay,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."</w:t>
            </w:r>
          </w:p>
        </w:tc>
      </w:tr>
      <w:tr w:rsidR="00AF3845" w:rsidRPr="006702F7" w14:paraId="2ECA89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32D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D0521" w14:textId="228D8BFA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(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unintelligible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) </w:t>
            </w:r>
          </w:p>
        </w:tc>
      </w:tr>
      <w:tr w:rsidR="00AF3845" w:rsidRPr="006702F7" w14:paraId="63E277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E45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AA7C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[0:28:07.5]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Was the chat via WhatsApp,  via  teams or?</w:t>
            </w:r>
          </w:p>
        </w:tc>
      </w:tr>
      <w:tr w:rsidR="00AF3845" w:rsidRPr="006702F7" w14:paraId="461970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CE7D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6E198" w14:textId="50B34162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[0:28:14.7]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teams. I was not teams at the moment. I think it was Zoom.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Well, but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was </w:t>
            </w:r>
          </w:p>
        </w:tc>
      </w:tr>
      <w:tr w:rsidR="00AF3845" w:rsidRPr="006702F7" w14:paraId="377C19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8ED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5A9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a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platform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776A4A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A27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CA9C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[0:28:16.0]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Ah,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right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214F4C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CD3D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5CC8" w14:textId="3D7D2B3B" w:rsidR="00AF3845" w:rsidRPr="006702F7" w:rsidRDefault="00B949EB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="000F6A62"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="000F6A62" w:rsidRPr="006702F7">
              <w:rPr>
                <w:rFonts w:ascii="Arial" w:eastAsia="Arial" w:hAnsi="Arial" w:cs="Arial"/>
                <w:color w:val="000000"/>
              </w:rPr>
              <w:t xml:space="preserve"> (</w:t>
            </w:r>
            <w:proofErr w:type="spellStart"/>
            <w:r w:rsidR="000F6A62" w:rsidRPr="006702F7">
              <w:rPr>
                <w:rFonts w:ascii="Arial" w:eastAsia="Arial" w:hAnsi="Arial" w:cs="Arial"/>
                <w:color w:val="000000"/>
              </w:rPr>
              <w:t>unintelligible</w:t>
            </w:r>
            <w:proofErr w:type="spellEnd"/>
            <w:r w:rsidR="000F6A62" w:rsidRPr="006702F7">
              <w:rPr>
                <w:rFonts w:ascii="Arial" w:eastAsia="Arial" w:hAnsi="Arial" w:cs="Arial"/>
                <w:color w:val="000000"/>
              </w:rPr>
              <w:t>) Zoom.</w:t>
            </w:r>
          </w:p>
        </w:tc>
      </w:tr>
      <w:tr w:rsidR="00AF3845" w:rsidRPr="006702F7" w14:paraId="4B90E2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A75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D8EEE" w14:textId="6FC5B94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[0:28:17.2]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At that time, it was Zoom. Yeah. Zoom or any other one.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can't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remember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603CD0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2DD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4DA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exactly. Zoom maybe. Yeah, I can't remember. Because I remember the first one. </w:t>
            </w:r>
          </w:p>
        </w:tc>
      </w:tr>
      <w:tr w:rsidR="00AF3845" w:rsidRPr="006702F7" w14:paraId="440FB6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D80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567E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It was a different platform that I'm not familiar with the name.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that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04DAA2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89E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6D4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 next ones were Zoom. So, it was via Zoom. Like, you and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me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are here together.</w:t>
            </w:r>
          </w:p>
        </w:tc>
      </w:tr>
      <w:tr w:rsidR="00AF3845" w:rsidRPr="006702F7" w14:paraId="62E7F2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B7ED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E336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They were like the other four people. And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so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we were saying "Yes, let's try it. </w:t>
            </w:r>
          </w:p>
        </w:tc>
      </w:tr>
      <w:tr w:rsidR="00AF3845" w:rsidRPr="006702F7" w14:paraId="45372E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D06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0AE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Let's" /  It was in an informal way, in a way.</w:t>
            </w:r>
          </w:p>
        </w:tc>
      </w:tr>
      <w:tr w:rsidR="00AF3845" w:rsidRPr="006702F7" w14:paraId="3156A5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E94A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AA55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[0:28:46.5]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But it was / If I get it, right, it was an online meeting where you </w:t>
            </w:r>
          </w:p>
        </w:tc>
      </w:tr>
      <w:tr w:rsidR="00AF3845" w:rsidRPr="006702F7" w14:paraId="451427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D820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1631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discussed it, right? And then you said "okay".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/ </w:t>
            </w:r>
          </w:p>
        </w:tc>
      </w:tr>
      <w:tr w:rsidR="00AF3845" w:rsidRPr="006702F7" w14:paraId="4B5B16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7C0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0D55" w14:textId="38B1963E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[0:28:53.4]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 And then later, of course, the coordinator was sending mails.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just </w:t>
            </w:r>
          </w:p>
        </w:tc>
      </w:tr>
      <w:tr w:rsidR="00AF3845" w:rsidRPr="006702F7" w14:paraId="28BECF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FBA1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CBA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to / Even if we were needing more, I mean, info.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Sabine,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4F6CA4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683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487D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coordinator, was informing us about the different adaptations that the, the </w:t>
            </w:r>
          </w:p>
        </w:tc>
      </w:tr>
      <w:tr w:rsidR="00AF3845" w:rsidRPr="006702F7" w14:paraId="68D0DB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AB71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FDCA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National Agency was suggesting to /  And how the National Agency was really </w:t>
            </w:r>
          </w:p>
        </w:tc>
      </w:tr>
      <w:tr w:rsidR="00AF3845" w:rsidRPr="006702F7" w14:paraId="509553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8E4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4E6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happy that, we were trying to do it. Because some partners were suddenly in </w:t>
            </w:r>
          </w:p>
        </w:tc>
      </w:tr>
      <w:tr w:rsidR="00AF3845" w:rsidRPr="006702F7" w14:paraId="709D40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0E0D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9816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other projects. Decided just to give up because it was impossible for them.</w:t>
            </w:r>
          </w:p>
        </w:tc>
      </w:tr>
      <w:tr w:rsidR="00AF3845" w:rsidRPr="006702F7" w14:paraId="4F2E96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383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081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[0:29:31.9]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I can imagine that it. That must have been really difficult, yeah, </w:t>
            </w:r>
          </w:p>
        </w:tc>
      </w:tr>
      <w:tr w:rsidR="00AF3845" w:rsidRPr="006702F7" w14:paraId="50F268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3E4B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AD67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situation. Because if you have this idea, and then it's not working and / You </w:t>
            </w:r>
          </w:p>
        </w:tc>
      </w:tr>
      <w:tr w:rsidR="00AF3845" w:rsidRPr="006702F7" w14:paraId="4EAB414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64B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C7C5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really want to do something, and then, whenever you  try, then it's like, you </w:t>
            </w:r>
          </w:p>
        </w:tc>
      </w:tr>
      <w:tr w:rsidR="00AF3845" w:rsidRPr="006702F7" w14:paraId="2F11164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ACD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B67F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have to postpone the event because of the circumstance.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That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everything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7FCEB3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F57B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4BF6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getting worse that can be very frustrating. And I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guess,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that it  was really </w:t>
            </w:r>
          </w:p>
        </w:tc>
      </w:tr>
      <w:tr w:rsidR="00AF3845" w:rsidRPr="006702F7" w14:paraId="4CBB26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9FC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C65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good that you have found this opportunity. So, at least you can do something. </w:t>
            </w:r>
          </w:p>
        </w:tc>
      </w:tr>
      <w:tr w:rsidR="00AF3845" w:rsidRPr="006702F7" w14:paraId="61C1F8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0614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1A34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And I think it's very</w:t>
            </w:r>
          </w:p>
        </w:tc>
      </w:tr>
      <w:tr w:rsidR="00AF3845" w:rsidRPr="006702F7" w14:paraId="4D780B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069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E365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[0:30:00.5]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good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0497D8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5357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81A7" w14:textId="43E44461" w:rsidR="00AF3845" w:rsidRPr="006702F7" w:rsidRDefault="00B949EB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="000F6A62"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="000F6A62"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="000F6A62"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="000F6A62" w:rsidRPr="006702F7">
              <w:rPr>
                <w:rFonts w:ascii="Arial" w:eastAsia="Arial" w:hAnsi="Arial" w:cs="Arial"/>
                <w:color w:val="000000"/>
              </w:rPr>
              <w:t xml:space="preserve">/ </w:t>
            </w:r>
          </w:p>
        </w:tc>
      </w:tr>
      <w:tr w:rsidR="00AF3845" w:rsidRPr="006702F7" w14:paraId="68B893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A06A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D95CD" w14:textId="176F716E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[0:30:01.2]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But it has been adapting and re-adapting. Because I mean, every time we meet,</w:t>
            </w:r>
          </w:p>
        </w:tc>
      </w:tr>
      <w:tr w:rsidR="00AF3845" w:rsidRPr="006702F7" w14:paraId="353925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58D1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5D7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we fix the dates for the next meetings. You know what I mean?</w:t>
            </w:r>
          </w:p>
        </w:tc>
      </w:tr>
      <w:tr w:rsidR="00AF3845" w:rsidRPr="006702F7" w14:paraId="196C49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BD11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0DA1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Now it's like, "Wow, okay, we'll fix it." I mean, we've fixed that date for </w:t>
            </w:r>
          </w:p>
        </w:tc>
      </w:tr>
      <w:tr w:rsidR="00AF3845" w:rsidRPr="006702F7" w14:paraId="0E5427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D379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BAC0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meeting and the host country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is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going to be let's say, Spain, or it's going to </w:t>
            </w:r>
          </w:p>
        </w:tc>
      </w:tr>
      <w:tr w:rsidR="00AF3845" w:rsidRPr="006702F7" w14:paraId="5D559D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2A6C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3FF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be, I mean, Croatia. As I said, " Oh, yes, yes. We're happy to it." But like, </w:t>
            </w:r>
          </w:p>
        </w:tc>
      </w:tr>
      <w:tr w:rsidR="00AF3845" w:rsidRPr="006702F7" w14:paraId="6F3D9A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4294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0266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for example, we were thinking that May 2021 will be just in a normal way doing </w:t>
            </w:r>
          </w:p>
        </w:tc>
      </w:tr>
      <w:tr w:rsidR="00AF3845" w:rsidRPr="006702F7" w14:paraId="54A27E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07F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7D5D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things that in a regular / I mean, things are moving, adapting and yet even a </w:t>
            </w:r>
          </w:p>
        </w:tc>
      </w:tr>
      <w:tr w:rsidR="00AF3845" w:rsidRPr="006702F7" w14:paraId="2DBE04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861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B1E16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blend in some meetings that we have planned. Because if not, we don't have </w:t>
            </w:r>
          </w:p>
        </w:tc>
      </w:tr>
      <w:tr w:rsidR="00AF3845" w:rsidRPr="006702F7" w14:paraId="19B049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DC98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137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enough calendar, I mean, enough days in the calendar.</w:t>
            </w:r>
          </w:p>
        </w:tc>
      </w:tr>
      <w:tr w:rsidR="00AF3845" w:rsidRPr="006702F7" w14:paraId="7186802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A0C1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90D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[0:30:53.9]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what would you say about the atmosphere in your team?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When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you're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7030F6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786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7952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taking a decision? Yeah, how is the atmosphere? How would you describe it?</w:t>
            </w:r>
          </w:p>
        </w:tc>
      </w:tr>
      <w:tr w:rsidR="00AF3845" w:rsidRPr="006702F7" w14:paraId="7890E4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BE2C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7E3F4" w14:textId="456D888F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[0:31:04.2]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It's very warm. I mean, I think we feel / Yeah, this yeah /  I know that </w:t>
            </w:r>
          </w:p>
        </w:tc>
      </w:tr>
      <w:tr w:rsidR="00AF3845" w:rsidRPr="006702F7" w14:paraId="04C673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CD80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95B0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sometimes we miss a / I mean, miss in  my team, we miss sometimes  more </w:t>
            </w:r>
          </w:p>
        </w:tc>
      </w:tr>
      <w:tr w:rsidR="00AF3845" w:rsidRPr="006702F7" w14:paraId="0F079A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C92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A0F3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opportunities to have met that face-to-face. Because now, I think that sometimes </w:t>
            </w:r>
          </w:p>
        </w:tc>
      </w:tr>
      <w:tr w:rsidR="00AF3845" w:rsidRPr="006702F7" w14:paraId="39D04C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0965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C88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we don't know each other. And / Well, and sometimes, you know? / I mean, it's </w:t>
            </w:r>
          </w:p>
        </w:tc>
      </w:tr>
      <w:tr w:rsidR="00AF3845" w:rsidRPr="006702F7" w14:paraId="6A27AA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FE8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EC4F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not so easy to / You have to take care of how to say things.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You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know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what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I </w:t>
            </w:r>
          </w:p>
        </w:tc>
      </w:tr>
      <w:tr w:rsidR="00AF3845" w:rsidRPr="006702F7" w14:paraId="7091857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A77A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CF0E0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?</w:t>
            </w:r>
          </w:p>
        </w:tc>
      </w:tr>
      <w:tr w:rsidR="00AF3845" w:rsidRPr="006702F7" w14:paraId="102A60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AC42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11C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[0:31:30.9]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(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laughing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) </w:t>
            </w:r>
          </w:p>
        </w:tc>
      </w:tr>
      <w:tr w:rsidR="00AF3845" w:rsidRPr="006702F7" w14:paraId="023933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32E9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400D" w14:textId="647F965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[0:31:32.0]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I mean, this is because / I mean, and you don't know exactly how </w:t>
            </w:r>
          </w:p>
        </w:tc>
      </w:tr>
      <w:tr w:rsidR="00AF3845" w:rsidRPr="006702F7" w14:paraId="3C45A5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FE4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588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things are working in the school.</w:t>
            </w:r>
          </w:p>
        </w:tc>
      </w:tr>
      <w:tr w:rsidR="00AF3845" w:rsidRPr="006702F7" w14:paraId="2FCE046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D1E1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91D1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[0:31:39.2]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 I think / There are two things I would like to add.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So,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as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you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said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</w:tr>
      <w:tr w:rsidR="00AF3845" w:rsidRPr="006702F7" w14:paraId="41C4D5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9F5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724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this addressing things / How to say them.</w:t>
            </w:r>
          </w:p>
        </w:tc>
      </w:tr>
      <w:tr w:rsidR="00AF3845" w:rsidRPr="006702F7" w14:paraId="14305B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7CF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B35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So, for me, for example, yesterday at work, I received a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mail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it was a "No", </w:t>
            </w:r>
          </w:p>
        </w:tc>
      </w:tr>
      <w:tr w:rsidR="00AF3845" w:rsidRPr="006702F7" w14:paraId="2BC451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0A61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F8D8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but I didn't get it. Because I was asking a unit if they are accepting someone. </w:t>
            </w:r>
          </w:p>
        </w:tc>
      </w:tr>
      <w:tr w:rsidR="00AF3845" w:rsidRPr="006702F7" w14:paraId="3E7376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3C3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1D776" w14:textId="3689A10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the lady said, "I think it is better to ask someone else." </w:t>
            </w:r>
            <w:r w:rsidRPr="006702F7">
              <w:rPr>
                <w:rFonts w:ascii="Arial" w:eastAsia="Arial" w:hAnsi="Arial" w:cs="Arial"/>
                <w:color w:val="000000"/>
              </w:rPr>
              <w:t>(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laughing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) 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didn't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01DDFB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E36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90D3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get it! And then, I called her,  "I'm sorry. I don't get it. Is it differently? </w:t>
            </w:r>
          </w:p>
        </w:tc>
      </w:tr>
      <w:tr w:rsidR="00AF3845" w:rsidRPr="006702F7" w14:paraId="2B579E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FD6B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7829" w14:textId="09C014BB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No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or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what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?" (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laughing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)</w:t>
            </w:r>
          </w:p>
        </w:tc>
      </w:tr>
      <w:tr w:rsidR="00AF3845" w:rsidRPr="006702F7" w14:paraId="009AA2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96E8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1B71C" w14:textId="503EB748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[0:32:12.2]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Oh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!</w:t>
            </w:r>
          </w:p>
        </w:tc>
      </w:tr>
      <w:tr w:rsidR="00AF3845" w:rsidRPr="006702F7" w14:paraId="31F39C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808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BF5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[0:32:12.9]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Because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/ </w:t>
            </w:r>
          </w:p>
        </w:tc>
      </w:tr>
      <w:tr w:rsidR="00AF3845" w:rsidRPr="006702F7" w14:paraId="465D8E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99B0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D4E8" w14:textId="4E5C36E6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[0:32:14.0]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23E66A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720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0D63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[0:32:14.3]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 it was completely not, not clear for me.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there's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780BE5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C48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E7A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issue of being in the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homeoffice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. You don't see the people and it's / For me, </w:t>
            </w:r>
          </w:p>
        </w:tc>
      </w:tr>
      <w:tr w:rsidR="00AF3845" w:rsidRPr="006702F7" w14:paraId="2A2AB5F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91EB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BF59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it's like I'm blind. Because everything else is dark. You don't know what is </w:t>
            </w:r>
          </w:p>
        </w:tc>
      </w:tr>
      <w:tr w:rsidR="00AF3845" w:rsidRPr="006702F7" w14:paraId="53D612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2CF0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BEF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happening. Then, you communicate with someone and it's just like, "Okay, I think </w:t>
            </w:r>
          </w:p>
        </w:tc>
      </w:tr>
      <w:tr w:rsidR="00AF3845" w:rsidRPr="006702F7" w14:paraId="3A7B71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B92D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E05A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they're doing this but I don't know what / Why."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that's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my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feeling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75A675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48D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FFC1" w14:textId="68B8C34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[0:32:36.7]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Yes, yes, it's true. I mean, I had experience in working with other projects </w:t>
            </w:r>
          </w:p>
        </w:tc>
      </w:tr>
      <w:tr w:rsidR="00AF3845" w:rsidRPr="006702F7" w14:paraId="0BAEAD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9B56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0447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with different countries. And they say / And, of course, we know that the first </w:t>
            </w:r>
          </w:p>
        </w:tc>
      </w:tr>
      <w:tr w:rsidR="00AF3845" w:rsidRPr="006702F7" w14:paraId="4AC13E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555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0E79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meeting is very important. And we had a first meeting.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That's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true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. But </w:t>
            </w:r>
          </w:p>
        </w:tc>
      </w:tr>
      <w:tr w:rsidR="00AF3845" w:rsidRPr="006702F7" w14:paraId="3B2F87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4F32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1F0C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immediately, the second one was impossible to do it. And so, it was like the </w:t>
            </w:r>
          </w:p>
        </w:tc>
      </w:tr>
      <w:tr w:rsidR="00AF3845" w:rsidRPr="006702F7" w14:paraId="179C92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2DA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16AD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time to just to reinforce, see each other again.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And,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this didn't happen. So, </w:t>
            </w:r>
          </w:p>
        </w:tc>
      </w:tr>
      <w:tr w:rsidR="00AF3845" w:rsidRPr="006702F7" w14:paraId="3A1ACC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3E6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956A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for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recent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/</w:t>
            </w:r>
          </w:p>
        </w:tc>
      </w:tr>
      <w:tr w:rsidR="00AF3845" w:rsidRPr="006702F7" w14:paraId="2F35E8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68DF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653F" w14:textId="131D3926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[0:33:08.0]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</w:p>
        </w:tc>
      </w:tr>
      <w:tr w:rsidR="00AF3845" w:rsidRPr="006702F7" w14:paraId="655FD35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560B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BB15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76E956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7DE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FEB0" w14:textId="47EAAC68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[0:33:09.1]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It's difficult. But I mean, we try. I mean it's / And I mean, it's  negative </w:t>
            </w:r>
          </w:p>
        </w:tc>
      </w:tr>
      <w:tr w:rsidR="00AF3845" w:rsidRPr="006702F7" w14:paraId="26F013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ADF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B53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in a way that sometimes you don't know exactly /  Even when you visit in a </w:t>
            </w:r>
          </w:p>
        </w:tc>
      </w:tr>
      <w:tr w:rsidR="00AF3845" w:rsidRPr="006702F7" w14:paraId="0D4245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1D5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4A2B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normal situation face-to-face / To visit this person. And  you visit a school, </w:t>
            </w:r>
          </w:p>
        </w:tc>
      </w:tr>
      <w:tr w:rsidR="00AF3845" w:rsidRPr="006702F7" w14:paraId="4020A0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F555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AFC5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you have some working meetings. But at the same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time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you have relaxing moments, </w:t>
            </w:r>
          </w:p>
        </w:tc>
      </w:tr>
      <w:tr w:rsidR="00AF3845" w:rsidRPr="006702F7" w14:paraId="5545D2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1EB3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5DF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like having a coffee on the corridors or having lunch together.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That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are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a </w:t>
            </w:r>
          </w:p>
        </w:tc>
      </w:tr>
      <w:tr w:rsidR="00AF3845" w:rsidRPr="006702F7" w14:paraId="6FE57F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8E0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E9A6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lot of information. There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are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 exchange of feelings that is very important for </w:t>
            </w:r>
          </w:p>
        </w:tc>
      </w:tr>
      <w:tr w:rsidR="00AF3845" w:rsidRPr="006702F7" w14:paraId="10F337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E687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B0FA1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project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as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well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35089D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47D6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B7BC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[0:33:42.7]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that's true. That's true. It's / I think it's also some kind of </w:t>
            </w:r>
          </w:p>
        </w:tc>
      </w:tr>
      <w:tr w:rsidR="00AF3845" w:rsidRPr="006702F7" w14:paraId="7A8C31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864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635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trust-building but not in the way like that</w:t>
            </w:r>
          </w:p>
        </w:tc>
      </w:tr>
      <w:tr w:rsidR="00AF3845" w:rsidRPr="006702F7" w14:paraId="4CBA5A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C35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A37C5" w14:textId="3813713D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[0:33:52.4] </w:t>
            </w:r>
            <w:r w:rsidR="00B949EB" w:rsidRPr="006702F7">
              <w:rPr>
                <w:rFonts w:ascii="Arial" w:eastAsia="Arial" w:hAnsi="Arial" w:cs="Arial"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color w:val="000000"/>
              </w:rPr>
              <w:t>:   Yes.</w:t>
            </w:r>
          </w:p>
        </w:tc>
      </w:tr>
      <w:tr w:rsidR="00AF3845" w:rsidRPr="006702F7" w14:paraId="5D5B80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698F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5F81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[0:33:52.9]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You say: "Yes, I don't trust you from the very beginning of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it."It's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, it's </w:t>
            </w:r>
          </w:p>
        </w:tc>
      </w:tr>
      <w:tr w:rsidR="00AF3845" w:rsidRPr="006702F7" w14:paraId="57D55D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B531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12E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more like, "Ah, yeah, I know how the person DOES things."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you're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more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/ </w:t>
            </w:r>
          </w:p>
        </w:tc>
      </w:tr>
      <w:tr w:rsidR="00AF3845" w:rsidRPr="006702F7" w14:paraId="32B16B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63A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F70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Not  / Yeah, relaxed in a way. I think one could say.</w:t>
            </w:r>
          </w:p>
        </w:tc>
      </w:tr>
      <w:tr w:rsidR="00AF3845" w:rsidRPr="006702F7" w14:paraId="6B9210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07B8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F61A8" w14:textId="644409A1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[0:34:04.8]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Yes.</w:t>
            </w:r>
          </w:p>
        </w:tc>
      </w:tr>
      <w:tr w:rsidR="00AF3845" w:rsidRPr="006702F7" w14:paraId="3CC9FB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8ECA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E55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[0:34:04.9]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the reason because I was asking this question is.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Imagine,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would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40991D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76A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5F3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be different. So that there is / I don't know. Like you have your enemies in the </w:t>
            </w:r>
          </w:p>
        </w:tc>
      </w:tr>
      <w:tr w:rsidR="00AF3845" w:rsidRPr="006702F7" w14:paraId="3D14B3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D5A6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8713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decision-making teams. Or you can be pretty sure that someone is not agreeing </w:t>
            </w:r>
          </w:p>
        </w:tc>
      </w:tr>
      <w:tr w:rsidR="00AF3845" w:rsidRPr="006702F7" w14:paraId="3CFBD4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65A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4E4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so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they block the decision.</w:t>
            </w:r>
          </w:p>
        </w:tc>
      </w:tr>
      <w:tr w:rsidR="00AF3845" w:rsidRPr="006702F7" w14:paraId="27E812A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5B88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4E8E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so, it is interesting to understand how that is working because that </w:t>
            </w:r>
          </w:p>
        </w:tc>
      </w:tr>
      <w:tr w:rsidR="00AF3845" w:rsidRPr="006702F7" w14:paraId="101C0A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781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FD14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influences the way on how you decide things.</w:t>
            </w:r>
          </w:p>
        </w:tc>
      </w:tr>
      <w:tr w:rsidR="00AF3845" w:rsidRPr="006702F7" w14:paraId="54B28D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1603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4022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yeah, if you have some kind of alliances and so on. Bu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tI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know, for your </w:t>
            </w:r>
          </w:p>
        </w:tc>
      </w:tr>
      <w:tr w:rsidR="00AF3845" w:rsidRPr="006702F7" w14:paraId="70918C3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8DB4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0D9D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team, that it's definitely not the case. Because I have the / I think it's in </w:t>
            </w:r>
          </w:p>
        </w:tc>
      </w:tr>
      <w:tr w:rsidR="00AF3845" w:rsidRPr="006702F7" w14:paraId="1CED48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CA03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AA15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general / It's about participation. So, it makes sense (laughing).</w:t>
            </w:r>
          </w:p>
        </w:tc>
      </w:tr>
      <w:tr w:rsidR="00AF3845" w:rsidRPr="006702F7" w14:paraId="54E912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8D64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4B8C" w14:textId="23D8FB78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[0:34:48.9]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Yes, that's true. I mean, if we agreed / I mean, months ago on going ahead </w:t>
            </w:r>
          </w:p>
        </w:tc>
      </w:tr>
      <w:tr w:rsidR="00AF3845" w:rsidRPr="006702F7" w14:paraId="74B132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C0E4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E59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trying in the different way. Now, we / I mean, we have to / You know? </w:t>
            </w:r>
          </w:p>
        </w:tc>
      </w:tr>
      <w:tr w:rsidR="00AF3845" w:rsidRPr="006702F7" w14:paraId="18FA41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9957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76BA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Probably, if we had known that things were going to take so long.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3B0518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FEF8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8C3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probably should have made a different decision. But we decided to go on.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now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47FCA7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A970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12B0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we say, "Okay, we should go on." I mean, that now is not the time to stop.</w:t>
            </w:r>
          </w:p>
        </w:tc>
      </w:tr>
      <w:tr w:rsidR="00AF3845" w:rsidRPr="006702F7" w14:paraId="7E82D3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2F6A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D506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[0:35:19.2]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6823B6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B76C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9E499" w14:textId="20DDB310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[0:35:20.5]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 Now things apparently seem like we can have / </w:t>
            </w:r>
          </w:p>
        </w:tc>
      </w:tr>
      <w:tr w:rsidR="00AF3845" w:rsidRPr="006702F7" w14:paraId="706F2CE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DA1D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791B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[0:35:31.1]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 think it's also / I'm not sure if you can say partnership building.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But I </w:t>
            </w:r>
          </w:p>
        </w:tc>
      </w:tr>
      <w:tr w:rsidR="00AF3845" w:rsidRPr="006702F7" w14:paraId="3D8F0C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253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332C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mean, looking in the future. It's / You can say, "Hey, remember back then we did </w:t>
            </w:r>
          </w:p>
        </w:tc>
      </w:tr>
      <w:tr w:rsidR="00AF3845" w:rsidRPr="006702F7" w14:paraId="5E02D9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803A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ED7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even this together. So, I can rely on you." Because to make even better projects </w:t>
            </w:r>
          </w:p>
        </w:tc>
      </w:tr>
      <w:tr w:rsidR="00AF3845" w:rsidRPr="006702F7" w14:paraId="0AA2F2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46E9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3A5F7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now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6DD77F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98AF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51F1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Okay. And now, let's look back again to the situation in 2019 and compare it </w:t>
            </w:r>
          </w:p>
        </w:tc>
      </w:tr>
      <w:tr w:rsidR="00AF3845" w:rsidRPr="006702F7" w14:paraId="4094A1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A247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62EF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with the situation now. And my question is, how did this decision-making process,</w:t>
            </w:r>
          </w:p>
        </w:tc>
      </w:tr>
      <w:tr w:rsidR="00AF3845" w:rsidRPr="006702F7" w14:paraId="65A2FB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828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288B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did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change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?</w:t>
            </w:r>
          </w:p>
        </w:tc>
      </w:tr>
      <w:tr w:rsidR="00AF3845" w:rsidRPr="006702F7" w14:paraId="081370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458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BADB3" w14:textId="39E0B63F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[0:36:01.6]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Do you mean how it changed since the first time that we meet?</w:t>
            </w:r>
          </w:p>
        </w:tc>
      </w:tr>
      <w:tr w:rsidR="00AF3845" w:rsidRPr="006702F7" w14:paraId="43F7BE5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4ACB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03C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[0:36:09.4]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exactly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54688E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DC94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06391" w14:textId="64356BCA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[0:36:10.8]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because we meet in 2019, late 2019, December.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process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have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510AAC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773D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D97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changed because / I mean, what we did a that very first moment, was/ You know? </w:t>
            </w:r>
          </w:p>
        </w:tc>
      </w:tr>
      <w:tr w:rsidR="00AF3845" w:rsidRPr="006702F7" w14:paraId="50F7ADD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721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9B9C0" w14:textId="1FF5DB86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Just face-to-face, making decisions and that (unintelligible)  was the kick-off </w:t>
            </w:r>
          </w:p>
        </w:tc>
      </w:tr>
      <w:tr w:rsidR="00AF3845" w:rsidRPr="006702F7" w14:paraId="2C7161B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596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18F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meeting. So, was the beginning.  Was very important /  And checking things.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</w:p>
        </w:tc>
      </w:tr>
      <w:tr w:rsidR="00AF3845" w:rsidRPr="006702F7" w14:paraId="264C6B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EAD3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78A2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even some aspects were like not defined 100%. Because they were going  to be </w:t>
            </w:r>
          </w:p>
        </w:tc>
      </w:tr>
      <w:tr w:rsidR="00AF3845" w:rsidRPr="006702F7" w14:paraId="2533D8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6FD8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9C9E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defined  in the next meetings.</w:t>
            </w:r>
          </w:p>
        </w:tc>
      </w:tr>
      <w:tr w:rsidR="00AF3845" w:rsidRPr="006702F7" w14:paraId="6F4ABD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A11A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4B90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[0:36:47.3]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45CE173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F1A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2F6B" w14:textId="5800EC10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[0:36:47.7]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 And now things are adapting and readapting.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think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(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laughing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).</w:t>
            </w:r>
          </w:p>
        </w:tc>
      </w:tr>
      <w:tr w:rsidR="00AF3845" w:rsidRPr="006702F7" w14:paraId="46F816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CFF2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7BA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[0:36:52.2]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for me / What just came into my mind / Because for this decision </w:t>
            </w:r>
          </w:p>
        </w:tc>
      </w:tr>
      <w:tr w:rsidR="00AF3845" w:rsidRPr="006702F7" w14:paraId="7E29F1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6D0A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986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about the adaption of the project, you told me that / Okay, here you use this </w:t>
            </w:r>
          </w:p>
        </w:tc>
      </w:tr>
      <w:tr w:rsidR="00AF3845" w:rsidRPr="006702F7" w14:paraId="14F8E6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F06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4352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tool. I think it was Etherpad where you could write down the different ideas you </w:t>
            </w:r>
          </w:p>
        </w:tc>
      </w:tr>
      <w:tr w:rsidR="00AF3845" w:rsidRPr="006702F7" w14:paraId="2C71CD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7E17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1E66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had. Did you have in 2019 something similar to this? Or how did it go?</w:t>
            </w:r>
          </w:p>
        </w:tc>
      </w:tr>
      <w:tr w:rsidR="00AF3845" w:rsidRPr="006702F7" w14:paraId="21B698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3287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40312" w14:textId="0D470F9F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[0:37:15.2]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No, the first in 2019 we had a / Yeah, we were in a meeting room and then we </w:t>
            </w:r>
          </w:p>
        </w:tc>
      </w:tr>
      <w:tr w:rsidR="00AF3845" w:rsidRPr="006702F7" w14:paraId="18E5A8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703E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CF23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sharing the screen while everyone was presenting who we were, our </w:t>
            </w:r>
          </w:p>
        </w:tc>
      </w:tr>
      <w:tr w:rsidR="00AF3845" w:rsidRPr="006702F7" w14:paraId="3B2117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875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0F19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institution, etc. Just to see who's who ,where, etc. ,right?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some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3A0A2D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4DC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61C5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decisions like the logo for the project/ Some kind of a starting point for the </w:t>
            </w:r>
          </w:p>
        </w:tc>
      </w:tr>
      <w:tr w:rsidR="00AF3845" w:rsidRPr="006702F7" w14:paraId="0EA3E9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D265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54BA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projects / Even how to disseminate the products and how to make an impact on </w:t>
            </w:r>
          </w:p>
        </w:tc>
      </w:tr>
      <w:tr w:rsidR="00AF3845" w:rsidRPr="006702F7" w14:paraId="320168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4C5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842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what we were doing in the stakeholders, the society around us.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/ Was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made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27090D9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5D0F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BA4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that just we've made these decisions. Talking in groups first, in many groups. </w:t>
            </w:r>
          </w:p>
        </w:tc>
      </w:tr>
      <w:tr w:rsidR="00AF3845" w:rsidRPr="006702F7" w14:paraId="11751F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AC8E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DDA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And then, this big group again. Okay, this small groups just decided and agreed </w:t>
            </w:r>
          </w:p>
        </w:tc>
      </w:tr>
      <w:tr w:rsidR="00AF3845" w:rsidRPr="006702F7" w14:paraId="0C831B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3DD2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74C3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on something like for example /I'm just remembering now the logo, well.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So in a </w:t>
            </w:r>
          </w:p>
        </w:tc>
      </w:tr>
      <w:tr w:rsidR="00AF3845" w:rsidRPr="006702F7" w14:paraId="45CB51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188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DC996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group, we were thinking about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that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we were just explaining the different </w:t>
            </w:r>
          </w:p>
        </w:tc>
      </w:tr>
      <w:tr w:rsidR="00AF3845" w:rsidRPr="006702F7" w14:paraId="53B27C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1112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B031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colors. What do they mean? Etc., etc., etc. And the other group, and then the </w:t>
            </w:r>
          </w:p>
        </w:tc>
      </w:tr>
      <w:tr w:rsidR="00AF3845" w:rsidRPr="006702F7" w14:paraId="5EEA01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11A5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CA384" w14:textId="77777777" w:rsidR="00AF3845" w:rsidRPr="006702F7" w:rsidRDefault="000F6A62">
            <w:pPr>
              <w:spacing w:after="0" w:line="240" w:lineRule="auto"/>
            </w:pP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other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group. And so, we just even get like a general / We just collect.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One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640F40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DAF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B163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person was collecting the different ideas. And then with, these ideas /  Just to </w:t>
            </w:r>
          </w:p>
        </w:tc>
      </w:tr>
      <w:tr w:rsidR="00AF3845" w:rsidRPr="006702F7" w14:paraId="7EA377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75B4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5B02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send it to the person who was willing to design  the last one.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So,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6A62F1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1A23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0AF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working face-to-face in this small rooms with paper, and colors, etc.</w:t>
            </w:r>
          </w:p>
        </w:tc>
      </w:tr>
      <w:tr w:rsidR="00AF3845" w:rsidRPr="006702F7" w14:paraId="3FD1B9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6A8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7D7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[0:38:49.3]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you just said that "We're going to send it to the person who's going to </w:t>
            </w:r>
          </w:p>
        </w:tc>
      </w:tr>
      <w:tr w:rsidR="00AF3845" w:rsidRPr="006702F7" w14:paraId="53E0A3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A57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A6925" w14:textId="54B652CB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/"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Was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it decide, did I get it right? About the? / (CO unintelligible) I was not </w:t>
            </w:r>
          </w:p>
        </w:tc>
      </w:tr>
      <w:tr w:rsidR="00AF3845" w:rsidRPr="006702F7" w14:paraId="05E8326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12E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9B1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sure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if I get you right. So, you said that you were discussing about the colors </w:t>
            </w:r>
          </w:p>
        </w:tc>
      </w:tr>
      <w:tr w:rsidR="00AF3845" w:rsidRPr="006702F7" w14:paraId="26B88C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59D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087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of the logo and what they mean. And so, you sent your ideas to someone, and then </w:t>
            </w:r>
          </w:p>
        </w:tc>
      </w:tr>
      <w:tr w:rsidR="00AF3845" w:rsidRPr="006702F7" w14:paraId="21CFC3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D72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CEF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/  I didn't get what the person is supposed to do to  DESIGN it or to DECIDE on </w:t>
            </w:r>
          </w:p>
        </w:tc>
      </w:tr>
      <w:tr w:rsidR="00AF3845" w:rsidRPr="006702F7" w14:paraId="2236FB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F39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89F2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which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/   </w:t>
            </w:r>
          </w:p>
        </w:tc>
      </w:tr>
      <w:tr w:rsidR="00AF3845" w:rsidRPr="006702F7" w14:paraId="172524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D4CF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EFD38" w14:textId="767990E2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[0:39:16.1]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Ah, no, no, no. To design. I mean, the idea was / I mean, we the different </w:t>
            </w:r>
          </w:p>
        </w:tc>
      </w:tr>
      <w:tr w:rsidR="00AF3845" w:rsidRPr="006702F7" w14:paraId="598570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58C6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81FB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people taking part were just presenting  their knowledge or their ideas, etc.  </w:t>
            </w:r>
          </w:p>
        </w:tc>
      </w:tr>
      <w:tr w:rsidR="00AF3845" w:rsidRPr="006702F7" w14:paraId="1ECA06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EEBC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856E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Either with a drawing and etc. And then, explaining why and what was the </w:t>
            </w:r>
          </w:p>
        </w:tc>
      </w:tr>
      <w:tr w:rsidR="00AF3845" w:rsidRPr="006702F7" w14:paraId="7DC1A7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553D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73E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meaning? Because it was like a symbol. And then, one person was collecting all </w:t>
            </w:r>
          </w:p>
        </w:tc>
      </w:tr>
      <w:tr w:rsidR="00AF3845" w:rsidRPr="006702F7" w14:paraId="25D041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74D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1F7E7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this ideas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, you know? The writing on a computer and what the different people </w:t>
            </w:r>
          </w:p>
        </w:tc>
      </w:tr>
      <w:tr w:rsidR="00AF3845" w:rsidRPr="006702F7" w14:paraId="391E21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4146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FF170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were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saying. And then, the coordinator collected all that.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Because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2A50FB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378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6CF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coordinator is the one who collects our /  Just to make the logo possible and so </w:t>
            </w:r>
          </w:p>
        </w:tc>
      </w:tr>
      <w:tr w:rsidR="00AF3845" w:rsidRPr="006702F7" w14:paraId="149C40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A10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7023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/  With their team.  And then, when they had a kind of layout/ I mean, just </w:t>
            </w:r>
          </w:p>
        </w:tc>
      </w:tr>
      <w:tr w:rsidR="00AF3845" w:rsidRPr="006702F7" w14:paraId="6C04C4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327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A192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draft sent to us  in two or three weeks later after that. Sent to us, the two or </w:t>
            </w:r>
          </w:p>
        </w:tc>
      </w:tr>
      <w:tr w:rsidR="00AF3845" w:rsidRPr="006702F7" w14:paraId="168B3C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F40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131AB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three drafts. And then we voted. I mean, just the idea with one / </w:t>
            </w:r>
          </w:p>
        </w:tc>
      </w:tr>
      <w:tr w:rsidR="00AF3845" w:rsidRPr="006702F7" w14:paraId="4A0FA1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8CF4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8F7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Ah! We used this tool, the internet tool, when you have to vote.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Like (BSC </w:t>
            </w:r>
          </w:p>
        </w:tc>
      </w:tr>
      <w:tr w:rsidR="00AF3845" w:rsidRPr="006702F7" w14:paraId="247500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F988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A74F0" w14:textId="315F63F3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unintelligible) MailChimp, it was / What's the other one? Doodle? Doodle. Doodle.</w:t>
            </w:r>
          </w:p>
        </w:tc>
      </w:tr>
      <w:tr w:rsidR="00AF3845" w:rsidRPr="006702F7" w14:paraId="2D446B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0AB6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D63A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 Doodle. Right.</w:t>
            </w:r>
          </w:p>
        </w:tc>
      </w:tr>
      <w:tr w:rsidR="00AF3845" w:rsidRPr="006702F7" w14:paraId="325E7D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E1D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3ED2C" w14:textId="58D701E6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So, we just put (unintelligible) like logo number one or number two or number </w:t>
            </w:r>
          </w:p>
        </w:tc>
      </w:tr>
      <w:tr w:rsidR="00AF3845" w:rsidRPr="006702F7" w14:paraId="36A055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3C93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B1CE6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three? And then we just say which one do you prefer best? And then/ So the most </w:t>
            </w:r>
          </w:p>
        </w:tc>
      </w:tr>
      <w:tr w:rsidR="00AF3845" w:rsidRPr="006702F7" w14:paraId="12202B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9A1A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B2BE7" w14:textId="57A1FA51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voted was the one that is now the logo (laughing).</w:t>
            </w:r>
          </w:p>
        </w:tc>
      </w:tr>
      <w:tr w:rsidR="00AF3845" w:rsidRPr="006702F7" w14:paraId="2E0E05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1E5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238E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[0:40:37.5]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6702F7">
              <w:rPr>
                <w:rFonts w:ascii="Arial" w:eastAsia="Arial" w:hAnsi="Arial" w:cs="Arial"/>
                <w:color w:val="000000"/>
              </w:rPr>
              <w:t>Okay. Nice.</w:t>
            </w:r>
          </w:p>
        </w:tc>
      </w:tr>
      <w:tr w:rsidR="00AF3845" w:rsidRPr="006702F7" w14:paraId="22496C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DBA0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6B779" w14:textId="2200D8AD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[0:40:38.5]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So, for example, it was / And at that time, was like a mix of digital tools. </w:t>
            </w:r>
          </w:p>
        </w:tc>
      </w:tr>
      <w:tr w:rsidR="00AF3845" w:rsidRPr="006702F7" w14:paraId="196CB1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293A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65A23" w14:textId="3C6C2F89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But we were face-to-face, we were just (unintelligible)  normal things.</w:t>
            </w:r>
          </w:p>
        </w:tc>
      </w:tr>
      <w:tr w:rsidR="00AF3845" w:rsidRPr="006702F7" w14:paraId="279E1D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9263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18A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[0:40:47.0]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Okay. And now, let's look at it again, at the decision-making process as </w:t>
            </w:r>
          </w:p>
        </w:tc>
      </w:tr>
      <w:tr w:rsidR="00AF3845" w:rsidRPr="006702F7" w14:paraId="55E889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5FF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F72E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it's conducted now. Is there anything you think is which is difficult about it?</w:t>
            </w:r>
          </w:p>
        </w:tc>
      </w:tr>
      <w:tr w:rsidR="00AF3845" w:rsidRPr="006702F7" w14:paraId="2586B9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FFF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EBB7" w14:textId="2F6489EB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[0:41:17.3]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I think it's difficult sometimes. As we don't have much time.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(I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mean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</w:tr>
      <w:tr w:rsidR="00AF3845" w:rsidRPr="006702F7" w14:paraId="61EE0D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1C92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D068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it's face-to-face). Even sometimes the language / I mean, there are different </w:t>
            </w:r>
          </w:p>
        </w:tc>
      </w:tr>
      <w:tr w:rsidR="00AF3845" w:rsidRPr="006702F7" w14:paraId="3906B7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F06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4936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levels of languages. I mean, even if  the people are translated.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But I  </w:t>
            </w:r>
          </w:p>
        </w:tc>
      </w:tr>
      <w:tr w:rsidR="00AF3845" w:rsidRPr="006702F7" w14:paraId="0A70CB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7732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FBCE" w14:textId="4CF20376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(unintelligible. I think we understand each other very well, this part.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But </w:t>
            </w:r>
          </w:p>
        </w:tc>
      </w:tr>
      <w:tr w:rsidR="00AF3845" w:rsidRPr="006702F7" w14:paraId="76E21D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BDA2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CA5D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sometimes even using the same language that is English / I mean, sometimes it's </w:t>
            </w:r>
          </w:p>
        </w:tc>
      </w:tr>
      <w:tr w:rsidR="00AF3845" w:rsidRPr="006702F7" w14:paraId="5F7FDD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BB3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376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difficult to understand exactly. And we have to adapt sometimes, and this is </w:t>
            </w:r>
          </w:p>
        </w:tc>
      </w:tr>
      <w:tr w:rsidR="00AF3845" w:rsidRPr="006702F7" w14:paraId="69F197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2006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4AD4" w14:textId="42DB1629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[0:41:36.5]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difficult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7327C0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E7B7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AE0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16DD60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CC1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13E3B" w14:textId="6BFC9356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[0:41:37.7]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sometimes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 (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unintelligible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) </w:t>
            </w:r>
          </w:p>
        </w:tc>
      </w:tr>
      <w:tr w:rsidR="00AF3845" w:rsidRPr="006702F7" w14:paraId="5AFC32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2A38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7A2C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[0:41:38.6]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That it's sometimes / It's like you're speaking English.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But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like, </w:t>
            </w:r>
          </w:p>
        </w:tc>
      </w:tr>
      <w:tr w:rsidR="00AF3845" w:rsidRPr="006702F7" w14:paraId="31D768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0681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62D6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people are speaking different types of English.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And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/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6AD595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4D6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F4B5" w14:textId="3564DEC2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[0:41:47.1]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Not because / I mean, we haven't seen each other much.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F [0:41:53.4]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or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example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with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6F93F9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2FD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9D52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schools. I mean, are we going to do that? I mean / And sometimes even the rules </w:t>
            </w:r>
          </w:p>
        </w:tc>
      </w:tr>
      <w:tr w:rsidR="00AF3845" w:rsidRPr="006702F7" w14:paraId="27C33D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417E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4A10C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 mean / Or how to follow the process. I'm / The good thing is that is not </w:t>
            </w:r>
          </w:p>
        </w:tc>
      </w:tr>
      <w:tr w:rsidR="00AF3845" w:rsidRPr="006702F7" w14:paraId="0A58FB9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69F4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9AE1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nobody's saying "This is wrong" or "This is right." I mean, we here really want </w:t>
            </w:r>
          </w:p>
        </w:tc>
      </w:tr>
      <w:tr w:rsidR="00AF3845" w:rsidRPr="006702F7" w14:paraId="35C05F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8385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C70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this to work properly. And then, we adapt. But I think this is difficult </w:t>
            </w:r>
          </w:p>
        </w:tc>
      </w:tr>
      <w:tr w:rsidR="00AF3845" w:rsidRPr="006702F7" w14:paraId="738A59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B994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499B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sometimes because we're having had the opportunity  to work together for real.</w:t>
            </w:r>
          </w:p>
        </w:tc>
      </w:tr>
      <w:tr w:rsidR="00AF3845" w:rsidRPr="006702F7" w14:paraId="133389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90F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F065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[0:42:20.2]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6E6C97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654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BD08E" w14:textId="35F8BBAE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[0:42:21.4]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face /  I mean, and online is perfect if you've met before.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But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if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not, </w:t>
            </w:r>
          </w:p>
        </w:tc>
      </w:tr>
      <w:tr w:rsidR="00AF3845" w:rsidRPr="006702F7" w14:paraId="38D853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BA1C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ABB1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think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it's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complex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1EF364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B59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AE44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[0:42:28.4]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Yeah, for sure. That's True. </w:t>
            </w:r>
          </w:p>
        </w:tc>
      </w:tr>
      <w:tr w:rsidR="00AF3845" w:rsidRPr="006702F7" w14:paraId="60DEE1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A1F3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D972" w14:textId="452E023E" w:rsidR="00AF3845" w:rsidRPr="006702F7" w:rsidRDefault="00B949EB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EDU3</w:t>
            </w:r>
            <w:r w:rsidR="000F6A62" w:rsidRPr="006702F7">
              <w:rPr>
                <w:rFonts w:ascii="Arial" w:eastAsia="Arial" w:hAnsi="Arial" w:cs="Arial"/>
                <w:color w:val="000000"/>
                <w:lang w:val="en-US"/>
              </w:rPr>
              <w:t>:                                    Yeah,  I mean / It's true.</w:t>
            </w:r>
          </w:p>
        </w:tc>
      </w:tr>
      <w:tr w:rsidR="00AF3845" w:rsidRPr="006702F7" w14:paraId="05F571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CD0EC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7D22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[0:42:31.3]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NOW my question would be. Is there anything you would like to change or </w:t>
            </w:r>
          </w:p>
        </w:tc>
      </w:tr>
      <w:tr w:rsidR="00AF3845" w:rsidRPr="006702F7" w14:paraId="2CD101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D18E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0260F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improve about the decision-making process? I mean, under the given circumstances </w:t>
            </w:r>
          </w:p>
        </w:tc>
      </w:tr>
      <w:tr w:rsidR="00AF3845" w:rsidRPr="006702F7" w14:paraId="112C27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C85E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CB61" w14:textId="14AB9C08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>(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laughing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).</w:t>
            </w:r>
          </w:p>
        </w:tc>
      </w:tr>
      <w:tr w:rsidR="00AF3845" w:rsidRPr="006702F7" w14:paraId="2134B4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8E15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AE7D" w14:textId="010373E0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[0:42:43.4]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Yeah. Yeah. And in this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circumstances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 mean probably to have more moments </w:t>
            </w:r>
          </w:p>
        </w:tc>
      </w:tr>
      <w:tr w:rsidR="00AF3845" w:rsidRPr="006702F7" w14:paraId="6D3627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6E5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8899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for everyone to present points of view. But I know that sometimes it's not / An </w:t>
            </w:r>
          </w:p>
        </w:tc>
      </w:tr>
      <w:tr w:rsidR="00AF3845" w:rsidRPr="006702F7" w14:paraId="1C51B3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B215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B803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online meeting is lasting forever. I mean and I know that it's really tiring. </w:t>
            </w:r>
            <w:r w:rsidRPr="006702F7">
              <w:rPr>
                <w:rFonts w:ascii="Arial" w:eastAsia="Arial" w:hAnsi="Arial" w:cs="Arial"/>
                <w:color w:val="000000"/>
              </w:rPr>
              <w:t>So,</w:t>
            </w:r>
          </w:p>
        </w:tc>
      </w:tr>
      <w:tr w:rsidR="00AF3845" w:rsidRPr="006702F7" w14:paraId="1C9508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CF4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E9E21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the idea  of having more time perhaps  to give the floor to more people.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Do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you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5933E4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2AB1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DCA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know what I mean? To /</w:t>
            </w:r>
          </w:p>
        </w:tc>
      </w:tr>
      <w:tr w:rsidR="00AF3845" w:rsidRPr="006702F7" w14:paraId="1D46D0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DE517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81E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[0:43:13.5]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0BFF0C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D252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15A39" w14:textId="7F6B27F3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[0:43:14.4]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I know that time is / We have to fix to a time.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If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not,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can't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spend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a </w:t>
            </w:r>
          </w:p>
        </w:tc>
      </w:tr>
      <w:tr w:rsidR="00AF3845" w:rsidRPr="006702F7" w14:paraId="4DD0B1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5B9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508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033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whole day on a video conference. I mean, or a whole afternoon.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More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than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four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6A16E7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8FE4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24F6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hours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is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, wow, crazy.</w:t>
            </w:r>
          </w:p>
        </w:tc>
      </w:tr>
      <w:tr w:rsidR="00AF3845" w:rsidRPr="006702F7" w14:paraId="0EBE08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110B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39528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[0:43:30.1]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Tiresome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I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guess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AF3845" w:rsidRPr="006702F7" w14:paraId="74E17E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899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B8B72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But if / Is your suggestion then to have more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more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shorter meetings?</w:t>
            </w:r>
          </w:p>
        </w:tc>
      </w:tr>
      <w:tr w:rsidR="00AF3845" w:rsidRPr="006702F7" w14:paraId="774677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2291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4712" w14:textId="1045B23F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[0:43:34.3]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More meetings and shorter probably. I don't know.</w:t>
            </w:r>
          </w:p>
        </w:tc>
      </w:tr>
      <w:tr w:rsidR="00AF3845" w:rsidRPr="006702F7" w14:paraId="7F6BF1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2DF5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7C9A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But I noticed hard. I mean, it's  a /  We're working in different / And even </w:t>
            </w:r>
          </w:p>
        </w:tc>
      </w:tr>
      <w:tr w:rsidR="00AF3845" w:rsidRPr="006702F7" w14:paraId="20CF1F2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C934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AA23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trying to fix today that we all are free on that period of time.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You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know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what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I </w:t>
            </w:r>
          </w:p>
        </w:tc>
      </w:tr>
      <w:tr w:rsidR="00AF3845" w:rsidRPr="006702F7" w14:paraId="582914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C0ED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11901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mean? Especially now. Now we have/ The next one is in </w:t>
            </w:r>
            <w:proofErr w:type="gramStart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>June</w:t>
            </w:r>
            <w:proofErr w:type="gramEnd"/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and we fixed that day.</w:t>
            </w:r>
          </w:p>
        </w:tc>
      </w:tr>
      <w:tr w:rsidR="00AF3845" w:rsidRPr="006702F7" w14:paraId="668732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DF3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362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Wow, a long time ago. Just / You know?  It's / For that / Just for everyone to </w:t>
            </w:r>
          </w:p>
        </w:tc>
      </w:tr>
      <w:tr w:rsidR="00AF3845" w:rsidRPr="006702F7" w14:paraId="5D0698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9A5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605D" w14:textId="77777777" w:rsidR="00AF3845" w:rsidRPr="006702F7" w:rsidRDefault="000F6A62">
            <w:pPr>
              <w:spacing w:after="0" w:line="240" w:lineRule="auto"/>
            </w:pP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have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opportunity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to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/</w:t>
            </w:r>
          </w:p>
        </w:tc>
      </w:tr>
      <w:tr w:rsidR="00AF3845" w:rsidRPr="006702F7" w14:paraId="34237D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10E8A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7B8A5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[0:44:06.9]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participate. Yeah, I think it's really difficult because you have the </w:t>
            </w:r>
          </w:p>
        </w:tc>
      </w:tr>
      <w:tr w:rsidR="00AF3845" w:rsidRPr="006702F7" w14:paraId="36C6F5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AB7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61A6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school holidays, then you have other meetings, for example.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Then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maybe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also </w:t>
            </w:r>
          </w:p>
        </w:tc>
      </w:tr>
      <w:tr w:rsidR="00AF3845" w:rsidRPr="006702F7" w14:paraId="797C72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F1B3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3FC8D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private things going on that prevent you from being available on a certain date. </w:t>
            </w:r>
          </w:p>
        </w:tc>
      </w:tr>
      <w:tr w:rsidR="00AF3845" w:rsidRPr="006702F7" w14:paraId="065917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FC60D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DA894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So, I can really imagine that it's very complex, especially if you also have </w:t>
            </w:r>
          </w:p>
        </w:tc>
      </w:tr>
      <w:tr w:rsidR="00AF3845" w:rsidRPr="006702F7" w14:paraId="715FA5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5122E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2FBF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then the other countries. And yeah, that's really not so easy.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But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now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the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5FC68D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4B2C5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1B64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project is really interesting. And I'm very happy that it exists.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Yeah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. So, </w:t>
            </w:r>
            <w:proofErr w:type="spellStart"/>
            <w:r w:rsidRPr="006702F7">
              <w:rPr>
                <w:rFonts w:ascii="Arial" w:eastAsia="Arial" w:hAnsi="Arial" w:cs="Arial"/>
                <w:color w:val="000000"/>
              </w:rPr>
              <w:t>from</w:t>
            </w:r>
            <w:proofErr w:type="spellEnd"/>
            <w:r w:rsidRPr="006702F7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AF3845" w:rsidRPr="006702F7" w14:paraId="7A560D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EDD29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4530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>my side, we're completely done with the</w:t>
            </w:r>
          </w:p>
        </w:tc>
      </w:tr>
      <w:tr w:rsidR="00AF3845" w:rsidRPr="006702F7" w14:paraId="1228C8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B9B33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DDB74" w14:textId="4566EE89" w:rsidR="00AF3845" w:rsidRPr="006702F7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 xml:space="preserve">[0:44:45.4] </w:t>
            </w:r>
            <w:r w:rsidR="00B949EB" w:rsidRPr="006702F7">
              <w:rPr>
                <w:rFonts w:ascii="Arial" w:eastAsia="Arial" w:hAnsi="Arial" w:cs="Arial"/>
                <w:b/>
                <w:bCs/>
                <w:color w:val="000000"/>
              </w:rPr>
              <w:t>EDU3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6702F7">
              <w:rPr>
                <w:rFonts w:ascii="Arial" w:eastAsia="Arial" w:hAnsi="Arial" w:cs="Arial"/>
                <w:color w:val="000000"/>
              </w:rPr>
              <w:t xml:space="preserve">  Okay.</w:t>
            </w:r>
          </w:p>
        </w:tc>
      </w:tr>
      <w:tr w:rsidR="00AF3845" w:rsidRPr="006702F7" w14:paraId="3397F3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F52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948E" w14:textId="77777777" w:rsidR="00AF3845" w:rsidRPr="006702F7" w:rsidRDefault="000F6A62">
            <w:pPr>
              <w:spacing w:after="0" w:line="240" w:lineRule="auto"/>
              <w:rPr>
                <w:lang w:val="en-US"/>
              </w:rPr>
            </w:pP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[0:44:45.9] </w:t>
            </w:r>
            <w:r w:rsidRPr="006702F7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6702F7">
              <w:rPr>
                <w:rFonts w:ascii="Arial" w:eastAsia="Arial" w:hAnsi="Arial" w:cs="Arial"/>
                <w:color w:val="000000"/>
                <w:lang w:val="en-US"/>
              </w:rPr>
              <w:t xml:space="preserve">  the parts of the interview and my questions. </w:t>
            </w:r>
          </w:p>
        </w:tc>
      </w:tr>
      <w:tr w:rsidR="00AF3845" w14:paraId="317505A9" w14:textId="77777777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3F70" w14:textId="77777777" w:rsidR="00AF3845" w:rsidRPr="006702F7" w:rsidRDefault="000F6A62">
            <w:pPr>
              <w:spacing w:after="0" w:line="240" w:lineRule="auto"/>
            </w:pPr>
            <w:r w:rsidRPr="006702F7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9807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B9376" w14:textId="77777777" w:rsidR="00AF3845" w:rsidRDefault="000F6A62">
            <w:pPr>
              <w:spacing w:after="0" w:line="240" w:lineRule="auto"/>
            </w:pPr>
            <w:r w:rsidRPr="006702F7">
              <w:rPr>
                <w:rFonts w:ascii="Arial" w:eastAsia="Arial" w:hAnsi="Arial" w:cs="Arial"/>
                <w:color w:val="000000"/>
              </w:rPr>
              <w:t>[0:44:50.0] FERTIG!</w:t>
            </w:r>
          </w:p>
        </w:tc>
      </w:tr>
    </w:tbl>
    <w:p w14:paraId="7166FE88" w14:textId="77777777" w:rsidR="0074454E" w:rsidRDefault="0074454E"/>
    <w:sectPr w:rsidR="0074454E">
      <w:headerReference w:type="default" r:id="rId6"/>
      <w:footerReference w:type="default" r:id="rId7"/>
      <w:pgSz w:w="11906" w:h="16838"/>
      <w:pgMar w:top="1417" w:right="850" w:bottom="1417" w:left="850" w:header="720" w:footer="720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8CE67" w14:textId="77777777" w:rsidR="005F2EEE" w:rsidRDefault="005F2EEE">
      <w:r>
        <w:separator/>
      </w:r>
    </w:p>
  </w:endnote>
  <w:endnote w:type="continuationSeparator" w:id="0">
    <w:p w14:paraId="5BC1D021" w14:textId="77777777" w:rsidR="005F2EEE" w:rsidRDefault="005F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23E3F" w14:textId="77777777" w:rsidR="00AF3845" w:rsidRDefault="00AF3845">
    <w:pPr>
      <w:tabs>
        <w:tab w:val="right" w:pos="10206"/>
      </w:tabs>
    </w:pPr>
  </w:p>
  <w:p w14:paraId="43CAB36E" w14:textId="77777777" w:rsidR="00AF3845" w:rsidRDefault="000F6A62">
    <w:pPr>
      <w:jc w:val="right"/>
    </w:pPr>
    <w:r>
      <w:fldChar w:fldCharType="begin"/>
    </w:r>
    <w:r>
      <w:instrText>PAGE \* MERGEFORMAT2</w:instrText>
    </w:r>
    <w:r>
      <w:fldChar w:fldCharType="separate"/>
    </w:r>
    <w:r>
      <w:rPr>
        <w:b/>
        <w:bCs/>
        <w:noProof/>
        <w:lang w:val="en-US"/>
      </w:rPr>
      <w:t>Error! Unknown switch 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F94F4" w14:textId="77777777" w:rsidR="005F2EEE" w:rsidRDefault="005F2EEE">
      <w:r>
        <w:separator/>
      </w:r>
    </w:p>
  </w:footnote>
  <w:footnote w:type="continuationSeparator" w:id="0">
    <w:p w14:paraId="6C7A1352" w14:textId="77777777" w:rsidR="005F2EEE" w:rsidRDefault="005F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00E6" w14:textId="77777777" w:rsidR="00AF3845" w:rsidRDefault="000F6A62">
    <w:pPr>
      <w:tabs>
        <w:tab w:val="right" w:pos="10206"/>
      </w:tabs>
    </w:pPr>
    <w:r>
      <w:t>MAXQDA 2020</w:t>
    </w:r>
    <w:r>
      <w:tab/>
      <w:t>20.09.2021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0F6A62"/>
    <w:rsid w:val="002C5C7D"/>
    <w:rsid w:val="005F2EEE"/>
    <w:rsid w:val="00665520"/>
    <w:rsid w:val="006702F7"/>
    <w:rsid w:val="0074454E"/>
    <w:rsid w:val="00AF3845"/>
    <w:rsid w:val="00B9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A9B45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2C5C7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5C7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C5C7D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155F4"/>
    <w:pPr>
      <w:ind w:left="720"/>
      <w:contextualSpacing/>
    </w:pPr>
  </w:style>
  <w:style w:type="paragraph" w:customStyle="1" w:styleId="MQTableTitle">
    <w:name w:val="MQ_Table_Title"/>
    <w:qFormat/>
    <w:pPr>
      <w:spacing w:after="360" w:line="240" w:lineRule="auto"/>
    </w:pPr>
    <w:rPr>
      <w:rFonts w:ascii="Calibri" w:eastAsia="Calibri" w:hAnsi="Calibri" w:cs="Calibri"/>
      <w:b/>
      <w:bCs/>
      <w:color w:val="1F497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6374</Words>
  <Characters>32383</Characters>
  <Application>Microsoft Office Word</Application>
  <DocSecurity>0</DocSecurity>
  <Lines>1199</Lines>
  <Paragraphs>1336</Paragraphs>
  <ScaleCrop>false</ScaleCrop>
  <Company/>
  <LinksUpToDate>false</LinksUpToDate>
  <CharactersWithSpaces>37421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Schneider Bettina</cp:lastModifiedBy>
  <cp:revision>6</cp:revision>
  <dcterms:created xsi:type="dcterms:W3CDTF">2020-02-10T15:41:00Z</dcterms:created>
  <dcterms:modified xsi:type="dcterms:W3CDTF">2021-10-25T14:47:00Z</dcterms:modified>
</cp:coreProperties>
</file>